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jc w:val="center"/>
        <w:textAlignment w:val="auto"/>
        <w:rPr>
          <w:rFonts w:hint="eastAsia" w:ascii="黑体" w:hAnsi="黑体" w:eastAsia="黑体" w:cs="黑体"/>
          <w:b/>
          <w:bCs/>
          <w:sz w:val="32"/>
          <w:szCs w:val="32"/>
        </w:rPr>
      </w:pPr>
      <w:r>
        <w:rPr>
          <w:rFonts w:hint="eastAsia" w:ascii="黑体" w:hAnsi="黑体" w:eastAsia="黑体" w:cs="黑体"/>
          <w:b/>
          <w:bCs/>
          <w:sz w:val="32"/>
          <w:szCs w:val="32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11722100</wp:posOffset>
            </wp:positionH>
            <wp:positionV relativeFrom="topMargin">
              <wp:posOffset>12446000</wp:posOffset>
            </wp:positionV>
            <wp:extent cx="330200" cy="4064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bCs/>
          <w:sz w:val="32"/>
          <w:szCs w:val="32"/>
          <w:lang w:eastAsia="zh-CN"/>
        </w:rPr>
        <w:t>九年级世界历史下册</w:t>
      </w:r>
      <w:r>
        <w:rPr>
          <w:rFonts w:hint="eastAsia" w:ascii="黑体" w:hAnsi="黑体" w:eastAsia="黑体" w:cs="黑体"/>
          <w:b/>
          <w:bCs/>
          <w:sz w:val="32"/>
          <w:szCs w:val="32"/>
        </w:rPr>
        <w:t>第二单元检测卷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一、单项选择(本大题共15小题，每小题2分，共30分)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  <w:rPr>
          <w:rFonts w:hint="eastAsia"/>
          <w:lang w:val="en-US" w:eastAsia="zh-CN"/>
        </w:rPr>
      </w:pPr>
      <w:r>
        <w:t xml:space="preserve">1.下表反映了1880—1920年世界石油年产量的变化。对这一变化的出现产生了直接影响的是( </w:t>
      </w:r>
      <w:r>
        <w:rPr>
          <w:rFonts w:hint="eastAsia"/>
          <w:lang w:val="en-US" w:eastAsia="zh-CN"/>
        </w:rPr>
        <w:t xml:space="preserve">      </w:t>
      </w:r>
      <w:r>
        <w:t>)</w:t>
      </w:r>
      <w:r>
        <w:rPr>
          <w:rFonts w:hint="eastAsia"/>
          <w:lang w:val="en-US" w:eastAsia="zh-CN"/>
        </w:rPr>
        <w:t xml:space="preserve"> </w:t>
      </w:r>
    </w:p>
    <w:tbl>
      <w:tblPr>
        <w:tblStyle w:val="36"/>
        <w:tblW w:w="7380" w:type="dxa"/>
        <w:tblInd w:w="31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60"/>
        <w:gridCol w:w="1540"/>
        <w:gridCol w:w="1395"/>
        <w:gridCol w:w="1470"/>
        <w:gridCol w:w="15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46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textAlignment w:val="auto"/>
              <w:rPr>
                <w:vertAlign w:val="baseline"/>
              </w:rPr>
            </w:pPr>
            <w:r>
              <w:t>年份</w:t>
            </w:r>
          </w:p>
        </w:tc>
        <w:tc>
          <w:tcPr>
            <w:tcW w:w="154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eastAsia="微软雅黑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1880</w:t>
            </w:r>
          </w:p>
        </w:tc>
        <w:tc>
          <w:tcPr>
            <w:tcW w:w="139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eastAsia="微软雅黑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1900</w:t>
            </w:r>
          </w:p>
        </w:tc>
        <w:tc>
          <w:tcPr>
            <w:tcW w:w="147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eastAsia="微软雅黑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1910</w:t>
            </w:r>
          </w:p>
        </w:tc>
        <w:tc>
          <w:tcPr>
            <w:tcW w:w="15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eastAsia="微软雅黑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1920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46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vertAlign w:val="baseline"/>
              </w:rPr>
            </w:pPr>
            <w:r>
              <w:t>产量(亿吨)</w:t>
            </w:r>
          </w:p>
        </w:tc>
        <w:tc>
          <w:tcPr>
            <w:tcW w:w="154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eastAsia="微软雅黑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0.04</w:t>
            </w:r>
          </w:p>
        </w:tc>
        <w:tc>
          <w:tcPr>
            <w:tcW w:w="139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eastAsia="微软雅黑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0.21</w:t>
            </w:r>
          </w:p>
        </w:tc>
        <w:tc>
          <w:tcPr>
            <w:tcW w:w="147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eastAsia="微软雅黑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0.46</w:t>
            </w:r>
          </w:p>
        </w:tc>
        <w:tc>
          <w:tcPr>
            <w:tcW w:w="151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eastAsia="微软雅黑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0.94</w:t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A.蒸汽机的改进 B.火车的诞生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C.内燃机的应用 D.电灯的发明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2.马克思曾预言：“自然科学正在准备一次新的革命。蒸汽大王在前一个世纪中翻转了整个世界，现在它的统治已到末日，另外一个更大得无比的革命力量……将取而代之。”“另外一个更大得无比的革命力量”将人类历史带进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A.蒸汽时代 B.电气时代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C.网络时代 D.信息时代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3.如今汽车已进入寻常百姓家，给人们日常生活带来无尽的便利。汽车的发明者的国籍是(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  <w:rPr>
          <w:rFonts w:hint="eastAsia"/>
          <w:lang w:val="en-US" w:eastAsia="zh-CN"/>
        </w:rPr>
      </w:pPr>
      <w:r>
        <w:t>A.英国</w:t>
      </w:r>
      <w:r>
        <w:rPr>
          <w:rFonts w:hint="eastAsia"/>
          <w:lang w:val="en-US" w:eastAsia="zh-CN"/>
        </w:rPr>
        <w:t xml:space="preserve"> </w:t>
      </w:r>
      <w:r>
        <w:t>B.德国</w:t>
      </w:r>
      <w:r>
        <w:rPr>
          <w:rFonts w:hint="eastAsia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C.法国</w:t>
      </w:r>
      <w:r>
        <w:rPr>
          <w:rFonts w:hint="eastAsia"/>
          <w:lang w:val="en-US" w:eastAsia="zh-CN"/>
        </w:rPr>
        <w:t xml:space="preserve"> </w:t>
      </w:r>
      <w:r>
        <w:t>D.美国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4.比较是学习历史的重要方法。下面关于两次工业革命的相同之处，说法不正确的是(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A.都发明了新的动力机器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B.发明者都以科学家和工程师为主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C.都使交通运输工具发生了重大变革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D.都给环境带来了新的挑战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5.1931年10月21日，美国政府为纪念一位伟</w:t>
      </w:r>
      <w:r>
        <w:rPr>
          <w:rFonts w:hint="eastAsia"/>
          <w:lang w:eastAsia="zh-CN"/>
        </w:rPr>
        <w:t>大发明家的逝世曾下令停电</w:t>
      </w:r>
      <w:r>
        <w:rPr>
          <w:rFonts w:hint="eastAsia"/>
          <w:lang w:val="en-US" w:eastAsia="zh-CN"/>
        </w:rPr>
        <w:t>1分钟</w:t>
      </w:r>
      <w:r>
        <w:rPr>
          <w:rFonts w:hint="eastAsia"/>
          <w:lang w:eastAsia="zh-CN"/>
        </w:rPr>
        <w:t>；</w:t>
      </w:r>
      <w:r>
        <w:t xml:space="preserve">1979年，美国政府又花费了几百万美元，举行长达一年的纪念活动，来纪念这位伟人的某项发明诞生100周年。这位伟人是(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480" w:firstLineChars="200"/>
        <w:textAlignment w:val="auto"/>
      </w:pPr>
      <w:r>
        <w:drawing>
          <wp:inline distT="0" distB="0" distL="114300" distR="114300">
            <wp:extent cx="4933950" cy="1496060"/>
            <wp:effectExtent l="0" t="0" r="0" b="8890"/>
            <wp:docPr id="1" name="图片 1" descr="e417d8b5fb2e8efa6c90c422f675b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417d8b5fb2e8efa6c90c422f675ba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149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6.下图是一幅名为《垄断资本家控制下的美国参议院》的漫画。推动此情景出的重要因素是(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  <w:rPr>
          <w:rFonts w:hint="eastAsia" w:eastAsia="微软雅黑"/>
          <w:lang w:eastAsia="zh-CN"/>
        </w:rPr>
      </w:pPr>
      <w:r>
        <w:rPr>
          <w:rFonts w:hint="eastAsia"/>
          <w:lang w:val="en-US" w:eastAsia="zh-CN"/>
        </w:rPr>
        <w:t xml:space="preserve">                             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  <w:rPr>
          <w:rFonts w:hint="eastAsia" w:eastAsia="微软雅黑"/>
          <w:lang w:eastAsia="zh-CN"/>
        </w:rPr>
      </w:pPr>
      <w:r>
        <w:rPr>
          <w:rFonts w:hint="eastAsia"/>
          <w:lang w:val="en-US" w:eastAsia="zh-CN"/>
        </w:rPr>
        <w:t xml:space="preserve">                             </w:t>
      </w:r>
      <w:r>
        <w:rPr>
          <w:rFonts w:hint="eastAsia" w:eastAsia="微软雅黑"/>
          <w:lang w:eastAsia="zh-CN"/>
        </w:rPr>
        <w:drawing>
          <wp:inline distT="0" distB="0" distL="114300" distR="114300">
            <wp:extent cx="2156460" cy="2061845"/>
            <wp:effectExtent l="0" t="0" r="15240" b="14605"/>
            <wp:docPr id="2" name="图片 2" descr="eecac7ff6c1a852ee7097088e12c2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ecac7ff6c1a852ee7097088e12c2e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56460" cy="206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A.新航路的开辟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B.美国独立战争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C.工业革命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D.第二次工业革命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7.“19世纪前50年，英国人口从约900万增加到约1800万。美国是一个移民国家，人口增长更为惊人。19世纪20年代，美国的人口约为1000万，到1914年，美国的人口已超过1亿。”这些史实说明工业革命(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A.使世界发生翻天覆地的变化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B.促进了人口的迅速增长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C.使劳动力结构发生了巨大变化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D.加快了移民的速度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8.19世纪中期以后，许多国家都建立起国家教育体系，重视教育。下列说法正确的是(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A.法国和意大利最早建立起国家教育体系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B.1802年，德国开设政府资助的中等学校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C.1870年开始，英国、法国开始实行免费义务教育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D.1910年，美国推行教育改革，建立系统教育体系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9.1801—1831年，英国的伯明翰、曼彻斯特、格拉斯哥等城市的人口增加了两倍多。产生这一现象的主要原因是(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A.手工工场普及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B.人们向往城市生活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C.汽车等交通工具便捷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D.工业革命快速发展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10.18世纪70年代，英国城乡人口比例为1:2，19世纪初这一比例上升为2：3，造成这种现象的最主要原因是(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A.圈地运动使农民涌入城市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B.城市大量吸收外来移民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C.“日不落”殖民帝国建立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D.工业革命使城市化进程加快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11.19世纪中期，欧洲的技工学校和工人学院为女生开设读、写、算术、缝纫等课程，为男生开设气象学、地质学、陶瓷制作、电学等课程。以下选项对这段材料解读最合理的是(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A.男尊女卑思想依然严重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B.男女平等观念不占主流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C.工业化加剧了性别歧视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D.工业化强化了性别分工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12.下图1处填写的内容最恰当的是(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4515485" cy="1176020"/>
            <wp:effectExtent l="0" t="0" r="18415" b="5080"/>
            <wp:docPr id="3" name="图片 3" descr="ac957efb8f89fb5178b1331ac983f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c957efb8f89fb5178b1331ac983f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15485" cy="117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A.社会进步 B.社会矛盾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C.社会变化 D.政治制度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13.他是近代自然科学的奠基人之一，在天文学上发现了万有引力定律，在数学上创建了微积分，在力学上建立了完整的力学理论体系。这位科学家是(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A.伏尔泰 B.牛顿C.狄塞尔 D.卡尔·本茨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14.近代绘画艺术不断发展，涌现出一大批杰出的画家。这位画家画的《向日葵》表达了对生命的赞美和对美好生活的向往。这位画家是(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A.托尔斯泰 B.梵高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C.贝多芬 D.巴尔扎克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15.某同学在网上下载了很多关于贝多芬、梵高、列夫·托尔斯泰和巴尔扎克的资料，由此推断，他研究的专题应该是( </w:t>
      </w:r>
      <w:r>
        <w:rPr>
          <w:rFonts w:hint="eastAsia"/>
          <w:lang w:val="en-US" w:eastAsia="zh-CN"/>
        </w:rPr>
        <w:t xml:space="preserve">     </w:t>
      </w:r>
      <w:r>
        <w:t>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A.古代思想文化 B.文艺复兴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C.近代文学艺术 D.启蒙运动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二、辨析改错(共8分)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16.第二次工业革命给人类社会带来诸多变化，影响深远。辨别下列史实的正误，在该题前的括号内正确的打“√”，错误的打“×”并加以改正。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【 】1)内燃机的发明推动了石油开采业的发展，加速了石油化学工业的产生。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改正：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【 】(2)19世纪初，英国推行教育改革，建立由初等学校、中等学校、大学组成的系统教育体系。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改正：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【 】（3）第一次工业革命首先发生在英国，第二次工业革命几乎同时发生在多个先进的资本主义国家。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改正：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[ 】(4)英国生物学家达尔文在《物种起源》这本书中，提出了进化论的观点。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改正：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三、材料解析(本大题共2小题，每小题10分，共20分)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17.阅读下列材料，回答问题。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材料一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rPr>
          <w:rFonts w:hint="eastAsia"/>
          <w:lang w:val="en-US" w:eastAsia="zh-CN"/>
        </w:rPr>
        <w:t xml:space="preserve">          </w:t>
      </w:r>
      <w:r>
        <w:drawing>
          <wp:inline distT="0" distB="0" distL="114300" distR="114300">
            <wp:extent cx="3814445" cy="1550670"/>
            <wp:effectExtent l="0" t="0" r="14605" b="11430"/>
            <wp:docPr id="4" name="图片 4" descr="b3d7ddd1c2f82b4a932b5f9f0213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3d7ddd1c2f82b4a932b5f9f021333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14445" cy="155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</w:t>
      </w:r>
      <w:r>
        <w:rPr>
          <w:rFonts w:hint="eastAsia"/>
          <w:lang w:val="en-US" w:eastAsia="zh-CN"/>
        </w:rPr>
        <w:t>1</w:t>
      </w:r>
      <w:r>
        <w:t>)根据材料一中的三幅图片，写出这些重大发明成果的名称。(3分)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材料二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rPr>
          <w:rFonts w:hint="eastAsia"/>
          <w:lang w:val="en-US" w:eastAsia="zh-CN"/>
        </w:rPr>
        <w:t xml:space="preserve">          </w:t>
      </w:r>
      <w:r>
        <w:drawing>
          <wp:inline distT="0" distB="0" distL="114300" distR="114300">
            <wp:extent cx="3848100" cy="1620520"/>
            <wp:effectExtent l="0" t="0" r="0" b="17780"/>
            <wp:docPr id="5" name="图片 5" descr="c97f22ab86f5cd3a67a7df00d0e0e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97f22ab86f5cd3a67a7df00d0e0ee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162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材料三</w:t>
      </w:r>
      <w:r>
        <w:rPr>
          <w:rFonts w:hint="eastAsia"/>
          <w:lang w:val="en-US" w:eastAsia="zh-CN"/>
        </w:rPr>
        <w:t xml:space="preserve"> </w:t>
      </w:r>
      <w:r>
        <w:t>(美国)仅1865年至1900年，被正式批准登记的发明专利就达到了64万多种……为促进科学和实用技艺的普及，对作家和发明家的著作和发明，在一定期限内给予专利权的保障……美国人第一次把专利权写入了宪法，用国家的根本大法来保护发明创造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5040" w:firstLineChars="2100"/>
        <w:textAlignment w:val="auto"/>
      </w:pPr>
      <w:r>
        <w:rPr>
          <w:rFonts w:hint="eastAsia"/>
          <w:lang w:eastAsia="zh-CN"/>
        </w:rPr>
        <w:t>——</w:t>
      </w:r>
      <w:r>
        <w:t>《大国崛起》解说词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</w:t>
      </w:r>
      <w:r>
        <w:rPr>
          <w:rFonts w:hint="eastAsia"/>
          <w:lang w:val="en-US" w:eastAsia="zh-CN"/>
        </w:rPr>
        <w:t>2</w:t>
      </w:r>
      <w:r>
        <w:t>)</w:t>
      </w:r>
      <w:r>
        <w:rPr>
          <w:rFonts w:hint="eastAsia"/>
          <w:lang w:eastAsia="zh-CN"/>
        </w:rPr>
        <w:t>根据材料二，说明美国经济地位发生了什么变化？</w:t>
      </w:r>
      <w:r>
        <w:t>根据材料</w:t>
      </w:r>
      <w:r>
        <w:rPr>
          <w:rFonts w:hint="eastAsia"/>
          <w:lang w:eastAsia="zh-CN"/>
        </w:rPr>
        <w:t>三及所学知识，分析发生</w:t>
      </w:r>
      <w:r>
        <w:t>这种变化的主要原因。(3分)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材料四 科技方面，英国工业界满足于第一次工业革命的成就，坐享其成的思想日趋严重……在新技术成果应用方面英国日趋落后。政府在科技投入方面也存在诸多问题，经费少，实验设备不足，管理混乱，科技人员地位低和待遇差成为普遍现象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(3)根据材料四，从科技方面概括英国经济地位衰落的原因。(2分)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</w:t>
      </w:r>
      <w:r>
        <w:rPr>
          <w:rFonts w:hint="eastAsia"/>
          <w:lang w:val="en-US" w:eastAsia="zh-CN"/>
        </w:rPr>
        <w:t>4</w:t>
      </w:r>
      <w:r>
        <w:t>)从美英两国经济地位兴衰的对比中，你获得什么启示？</w:t>
      </w:r>
      <w:r>
        <w:rPr>
          <w:rFonts w:hint="eastAsia"/>
          <w:lang w:val="en-US" w:eastAsia="zh-CN"/>
        </w:rPr>
        <w:t xml:space="preserve"> </w:t>
      </w:r>
      <w:r>
        <w:t>(2分)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18.在世界近代史上，涌现了许多著名的科学家、文学家和艺术家，他们为人类文化宝库增添了绚丽多彩的瑰宝。让我们走进那辉煌的时代吧！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【科学成果】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材料一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960" w:firstLineChars="400"/>
        <w:textAlignment w:val="auto"/>
      </w:pPr>
      <w:r>
        <w:drawing>
          <wp:inline distT="0" distB="0" distL="114300" distR="114300">
            <wp:extent cx="4297680" cy="1492250"/>
            <wp:effectExtent l="0" t="0" r="7620" b="12700"/>
            <wp:docPr id="6" name="图片 6" descr="1507d76a899519435b6249ebcf029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07d76a899519435b6249ebcf029d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97680" cy="149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left="0" w:leftChars="0" w:firstLine="0" w:firstLineChars="0"/>
        <w:textAlignment w:val="auto"/>
      </w:pPr>
      <w:r>
        <w:t>(1)结合所学知识，指出图中人物的主要成就。（3分）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【文学巨匠】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材料二 他是19世纪俄国著名的作家和教育家，批判现实主义文学巨匠，也是世界文学史上最杰出的作家之一，被称为“俄国</w:t>
      </w:r>
      <w:r>
        <w:rPr>
          <w:rFonts w:hint="eastAsia"/>
          <w:lang w:eastAsia="zh-CN"/>
        </w:rPr>
        <w:t>革</w:t>
      </w:r>
      <w:r>
        <w:t>命的镜子”“一个天才的艺术家”。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(2)材料二中的“他”是谁？人们为什么称他为“俄国革命的镜子”？(2分)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【命运的绝唱】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材料三</w:t>
      </w:r>
      <w:r>
        <w:rPr>
          <w:rFonts w:hint="eastAsia"/>
          <w:lang w:val="en-US" w:eastAsia="zh-CN"/>
        </w:rPr>
        <w:t xml:space="preserve"> </w:t>
      </w:r>
      <w:r>
        <w:t>他是德国的天才作曲家，也是世界史上最伟大的音乐家之一。为克服失聪带来的困难，他曾将一根小木棒的一端插在钢琴箱里，一端咬在牙齿中间，在作曲时用来辨音。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(3)材料三中的“他”是谁？试举出他的主要作品。(2分)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</w:t>
      </w:r>
      <w:r>
        <w:rPr>
          <w:rFonts w:hint="eastAsia"/>
          <w:lang w:val="en-US" w:eastAsia="zh-CN"/>
        </w:rPr>
        <w:t>4</w:t>
      </w:r>
      <w:r>
        <w:t>)结合所学知识，分析近代科技和文化发展的原因。(3分)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四、活动与探究(共12分)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19.资源与环境是人类文明发展的基础，也关系着我们共同的未来。某校九年级(1)班的同学决定围绕“资源、环境、发展”办一期墙报，以此号召大家爱护地球家园。请你与他们一起准备相关资料。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主题一 “工业文明时代的资源开发”。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科技革命影响下的资源开发</w:t>
      </w:r>
    </w:p>
    <w:tbl>
      <w:tblPr>
        <w:tblStyle w:val="36"/>
        <w:tblW w:w="8130" w:type="dxa"/>
        <w:tblInd w:w="44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68"/>
        <w:gridCol w:w="2027"/>
        <w:gridCol w:w="2085"/>
        <w:gridCol w:w="22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</w:trPr>
        <w:tc>
          <w:tcPr>
            <w:tcW w:w="1768" w:type="dxa"/>
            <w:vMerge w:val="restart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textAlignment w:val="auto"/>
              <w:rPr>
                <w:vertAlign w:val="baseline"/>
              </w:rPr>
            </w:pPr>
            <w:r>
              <w:t>阶段</w:t>
            </w:r>
          </w:p>
        </w:tc>
        <w:tc>
          <w:tcPr>
            <w:tcW w:w="2027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textAlignment w:val="auto"/>
              <w:rPr>
                <w:vertAlign w:val="baseline"/>
              </w:rPr>
            </w:pPr>
            <w:r>
              <w:t>第一阶段</w:t>
            </w:r>
          </w:p>
        </w:tc>
        <w:tc>
          <w:tcPr>
            <w:tcW w:w="208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textAlignment w:val="auto"/>
              <w:rPr>
                <w:vertAlign w:val="baseline"/>
              </w:rPr>
            </w:pPr>
            <w:r>
              <w:t>第二阶段</w:t>
            </w:r>
          </w:p>
        </w:tc>
        <w:tc>
          <w:tcPr>
            <w:tcW w:w="225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480" w:firstLineChars="200"/>
              <w:textAlignment w:val="auto"/>
              <w:rPr>
                <w:vertAlign w:val="baseline"/>
              </w:rPr>
            </w:pPr>
            <w:r>
              <w:t>第三阶段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68" w:type="dxa"/>
            <w:vMerge w:val="continue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textAlignment w:val="auto"/>
              <w:rPr>
                <w:vertAlign w:val="baseline"/>
              </w:rPr>
            </w:pPr>
          </w:p>
        </w:tc>
        <w:tc>
          <w:tcPr>
            <w:tcW w:w="2027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textAlignment w:val="auto"/>
              <w:rPr>
                <w:rFonts w:hint="eastAsia" w:eastAsia="微软雅黑"/>
                <w:vertAlign w:val="baseline"/>
                <w:lang w:val="en-US" w:eastAsia="zh-CN"/>
              </w:rPr>
            </w:pPr>
            <w:r>
              <w:rPr>
                <w:u w:val="single"/>
              </w:rPr>
              <w:t>①</w:t>
            </w:r>
          </w:p>
        </w:tc>
        <w:tc>
          <w:tcPr>
            <w:tcW w:w="208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vertAlign w:val="baseline"/>
              </w:rPr>
            </w:pPr>
            <w:r>
              <w:t>第二次工业革命</w:t>
            </w:r>
          </w:p>
        </w:tc>
        <w:tc>
          <w:tcPr>
            <w:tcW w:w="225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0"/>
              <w:textAlignment w:val="auto"/>
              <w:rPr>
                <w:vertAlign w:val="baseline"/>
              </w:rPr>
            </w:pPr>
            <w:r>
              <w:t>第三次科技革命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68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textAlignment w:val="auto"/>
              <w:rPr>
                <w:vertAlign w:val="baseline"/>
              </w:rPr>
            </w:pPr>
            <w:r>
              <w:t>资源</w:t>
            </w:r>
          </w:p>
        </w:tc>
        <w:tc>
          <w:tcPr>
            <w:tcW w:w="2027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textAlignment w:val="auto"/>
              <w:rPr>
                <w:vertAlign w:val="baseline"/>
              </w:rPr>
            </w:pPr>
            <w:r>
              <w:t xml:space="preserve"> 煤炭 </w:t>
            </w:r>
          </w:p>
        </w:tc>
        <w:tc>
          <w:tcPr>
            <w:tcW w:w="208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textAlignment w:val="auto"/>
              <w:rPr>
                <w:vertAlign w:val="baseline"/>
              </w:rPr>
            </w:pPr>
            <w:r>
              <w:rPr>
                <w:u w:val="single"/>
              </w:rPr>
              <w:t>②</w:t>
            </w:r>
            <w:r>
              <w:rPr>
                <w:rFonts w:hint="eastAsia"/>
                <w:u w:val="single"/>
                <w:lang w:val="en-US" w:eastAsia="zh-CN"/>
              </w:rPr>
              <w:t xml:space="preserve">  、</w:t>
            </w:r>
            <w:r>
              <w:t>石油</w:t>
            </w:r>
          </w:p>
        </w:tc>
        <w:tc>
          <w:tcPr>
            <w:tcW w:w="2250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0"/>
              <w:textAlignment w:val="auto"/>
              <w:rPr>
                <w:vertAlign w:val="baseline"/>
              </w:rPr>
            </w:pPr>
            <w:r>
              <w:t>原子能 (核能)</w:t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(1)请你围绕主题一，写出表中①②位置的相关内容。(2分)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主题二 “资源开发、利用与社会发展”。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材料一 </w:t>
      </w:r>
      <w:r>
        <w:rPr>
          <w:rFonts w:hint="eastAsia"/>
          <w:lang w:val="en-US" w:eastAsia="zh-CN"/>
        </w:rPr>
        <w:t xml:space="preserve"> </w:t>
      </w:r>
      <w:r>
        <w:t>电灯亮起来了，电话响起来了；内燃机取代蒸汽机，汽车跑起来了，飞机飞起来了。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(2)请你围绕主题二，根据材料一和所学知识，谈谈第二次工业革命中新能源的开发、利用对人们日常生活的影响。(4分)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主题三 “人与自然和谐发展”。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材料二 地球是人类的共同家园，然而，随着科学技术的发展和经济规模的扩大，全球环境状况在过去几十年里持续恶化。人类与环境的协调发展日益受到全世界的关注，联合国将每年的6月5日定为世界环境日。下列是2008-2019年世界环境日的部分主题：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2008年：转变传统观念，推行低碳经济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 xml:space="preserve">2010年：多样的物种，唯一的地球，共同的未来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2012年：绿色经济：你参与了吗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2015年：可持续消费和生产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2019年：蓝天保卫战，我是行动者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(3)请你围绕主题三，根据材料二分析指出设立“世界环境日”的原因。并根据材料二，概括出世界环境日主题的特点。(4分)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(4)结合上述主题内容，请你为本期墙报设计一句“寄语”。(2分)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jc w:val="center"/>
        <w:textAlignment w:val="auto"/>
        <w:rPr>
          <w:rFonts w:hint="eastAsia" w:ascii="黑体" w:hAnsi="黑体" w:eastAsia="黑体" w:cs="黑体"/>
          <w:b/>
          <w:bCs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jc w:val="center"/>
        <w:textAlignment w:val="auto"/>
        <w:rPr>
          <w:rFonts w:hint="eastAsia" w:ascii="黑体" w:hAnsi="黑体" w:eastAsia="黑体" w:cs="黑体"/>
          <w:b/>
          <w:bCs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jc w:val="center"/>
        <w:textAlignment w:val="auto"/>
        <w:rPr>
          <w:rFonts w:hint="eastAsia" w:ascii="黑体" w:hAnsi="黑体" w:eastAsia="黑体" w:cs="黑体"/>
          <w:b/>
          <w:bCs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jc w:val="center"/>
        <w:textAlignment w:val="auto"/>
        <w:rPr>
          <w:rFonts w:hint="eastAsia" w:ascii="黑体" w:hAnsi="黑体" w:eastAsia="黑体" w:cs="黑体"/>
          <w:b/>
          <w:bCs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jc w:val="center"/>
        <w:textAlignment w:val="auto"/>
        <w:rPr>
          <w:rFonts w:hint="eastAsia" w:ascii="黑体" w:hAnsi="黑体" w:eastAsia="黑体" w:cs="黑体"/>
          <w:b/>
          <w:bCs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jc w:val="center"/>
        <w:textAlignment w:val="auto"/>
        <w:rPr>
          <w:rFonts w:hint="eastAsia" w:ascii="黑体" w:hAnsi="黑体" w:eastAsia="黑体" w:cs="黑体"/>
          <w:b/>
          <w:bCs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jc w:val="center"/>
        <w:textAlignment w:val="auto"/>
        <w:rPr>
          <w:rFonts w:hint="eastAsia" w:ascii="黑体" w:hAnsi="黑体" w:eastAsia="黑体" w:cs="黑体"/>
          <w:b/>
          <w:bCs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/>
          <w:bCs/>
          <w:sz w:val="32"/>
          <w:szCs w:val="32"/>
          <w:lang w:eastAsia="zh-CN"/>
        </w:rPr>
        <w:t>参考答案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1.C</w:t>
      </w:r>
      <w:r>
        <w:rPr>
          <w:rFonts w:hint="eastAsia"/>
          <w:lang w:val="en-US" w:eastAsia="zh-CN"/>
        </w:rPr>
        <w:t xml:space="preserve"> </w:t>
      </w:r>
      <w:r>
        <w:t>2.B</w:t>
      </w:r>
      <w:r>
        <w:rPr>
          <w:rFonts w:hint="eastAsia"/>
          <w:lang w:val="en-US" w:eastAsia="zh-CN"/>
        </w:rPr>
        <w:t xml:space="preserve"> </w:t>
      </w:r>
      <w:r>
        <w:t>3.B 4.B 5.C</w:t>
      </w:r>
      <w:r>
        <w:rPr>
          <w:rFonts w:hint="eastAsia"/>
          <w:lang w:val="en-US" w:eastAsia="zh-CN"/>
        </w:rPr>
        <w:t xml:space="preserve"> </w:t>
      </w:r>
      <w:r>
        <w:t>6.D 7.B</w:t>
      </w:r>
      <w:r>
        <w:rPr>
          <w:rFonts w:hint="eastAsia"/>
          <w:lang w:val="en-US" w:eastAsia="zh-CN"/>
        </w:rPr>
        <w:t xml:space="preserve"> </w:t>
      </w:r>
      <w:r>
        <w:t>8.C</w:t>
      </w:r>
      <w:r>
        <w:rPr>
          <w:rFonts w:hint="eastAsia"/>
          <w:lang w:val="en-US" w:eastAsia="zh-CN"/>
        </w:rPr>
        <w:t xml:space="preserve"> </w:t>
      </w:r>
      <w:r>
        <w:t>9.D</w:t>
      </w:r>
      <w:r>
        <w:rPr>
          <w:rFonts w:hint="eastAsia"/>
          <w:lang w:val="en-US" w:eastAsia="zh-CN"/>
        </w:rPr>
        <w:t xml:space="preserve"> </w:t>
      </w:r>
      <w:r>
        <w:t>10.D 11.D</w:t>
      </w:r>
      <w:r>
        <w:rPr>
          <w:rFonts w:hint="eastAsia"/>
          <w:lang w:val="en-US" w:eastAsia="zh-CN"/>
        </w:rPr>
        <w:t xml:space="preserve"> </w:t>
      </w:r>
      <w:r>
        <w:t>12.C</w:t>
      </w:r>
      <w:r>
        <w:rPr>
          <w:rFonts w:hint="eastAsia"/>
          <w:lang w:val="en-US" w:eastAsia="zh-CN"/>
        </w:rPr>
        <w:t xml:space="preserve"> </w:t>
      </w:r>
      <w:r>
        <w:t>13.B 14.B 15.C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16.(1)√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(2)×“英国”改为“德国”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(3)√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(4)√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17.(1)图1：蒸汽机。图2：火车机车。图3：飞机。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(2)变化：美国工业生产总值超过英国，跃居世界第一。原因：①美国重视和保护发明创造、鼓励创新。②美国内战(南北战争)废除了奴隶制度,扫除了资本主义发展的最大障碍，维护了国家的统一与稳定，为以后经济的迅速发展创造了条件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</w:t>
      </w:r>
      <w:r>
        <w:rPr>
          <w:rFonts w:hint="eastAsia"/>
          <w:lang w:val="en-US" w:eastAsia="zh-CN"/>
        </w:rPr>
        <w:t>3</w:t>
      </w:r>
      <w:r>
        <w:t>)英国满足现状，坐享其成，不重视技术创新和应用，政府在科技方面投入少等。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(4)启示：科学技术是第一生产力；重视人才，激发科研人员的积极性和创造性。(答任意一点，意思相近即可)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18.(1)图1：万有引力定律、光学分析和微积分学是他的三大成就，科学巨著《自然哲学的数学原理》出版，物理学成为一门独立的学科。图2：在《物种起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源》中，提出了进化论的观点。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(2)托尔斯泰。他的作品描绘了俄国社会各个阶层的生活场景，反映了在社会转型时期俄国农民既想反抗又找不到出路的状态，所以托尔斯泰被称为“俄国革命的镜子”。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(3)贝多芬。《英雄交响曲》。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(4)资本主义的产生和发展；受文艺复兴和启蒙运动的影响，人们逐渐摆脱封建神学的束缚，解放了思想；科学家们的积极思考和探索，促进了科技进步。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19.(1)①第一次工业革命②电力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(2)积极影响：让生活更加方便快捷、丰富多彩；生活质量得到提高。消极影响：造成环境污染。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(3)原因：全球环境持续恶化。特点：倡导全球合作。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  <w:r>
        <w:t>(4)寄语：保护环境，从我做起；地球是我家，爱护靠大家；等等。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firstLine="0"/>
        <w:textAlignment w:val="auto"/>
        <w:sectPr>
          <w:headerReference r:id="rId3" w:type="default"/>
          <w:footerReference r:id="rId4" w:type="default"/>
          <w:pgSz w:w="12240" w:h="15840"/>
          <w:pgMar w:top="1440" w:right="1800" w:bottom="1440" w:left="1800" w:header="720" w:footer="720" w:gutter="0"/>
          <w:cols w:space="720" w:num="1"/>
          <w:docGrid w:linePitch="360" w:charSpace="0"/>
        </w:sectPr>
      </w:pPr>
    </w:p>
    <w:p>
      <w:bookmarkStart w:id="0" w:name="_GoBack"/>
      <w:bookmarkEnd w:id="0"/>
    </w:p>
    <w:sectPr>
      <w:pgSz w:w="12240" w:h="15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auto"/>
    <w:pitch w:val="default"/>
    <w:sig w:usb0="E00002FF" w:usb1="400004FF" w:usb2="00000000" w:usb3="00000000" w:csb0="2000019F" w:csb1="00000000"/>
  </w:font>
  <w:font w:name="MS Mincho">
    <w:panose1 w:val="02020609040205080304"/>
    <w:charset w:val="80"/>
    <w:family w:val="auto"/>
    <w:pitch w:val="default"/>
    <w:sig w:usb0="E00002FF" w:usb1="6AC7FDFB" w:usb2="00000012" w:usb3="00000000" w:csb0="4002009F" w:csb1="DFD7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MS Gothic">
    <w:panose1 w:val="020B0609070205080204"/>
    <w:charset w:val="80"/>
    <w:family w:val="auto"/>
    <w:pitch w:val="default"/>
    <w:sig w:usb0="E00002FF" w:usb1="6AC7FDFB" w:usb2="00000012" w:usb3="00000000" w:csb0="4002009F" w:csb1="DFD70000"/>
  </w:font>
  <w:font w:name="Courier">
    <w:altName w:val="Courier New"/>
    <w:panose1 w:val="02000500000000000000"/>
    <w:charset w:val="00"/>
    <w:family w:val="auto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after="0" w:line="240" w:lineRule="auto"/>
      <w:ind w:firstLine="0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after="0" w:line="240" w:lineRule="auto"/>
      <w:ind w:firstLine="0"/>
      <w:jc w:val="both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E"/>
    <w:multiLevelType w:val="singleLevel"/>
    <w:tmpl w:val="FFFFFF7E"/>
    <w:lvl w:ilvl="0" w:tentative="0">
      <w:start w:val="1"/>
      <w:numFmt w:val="decimal"/>
      <w:pStyle w:val="20"/>
      <w:lvlText w:val="%1."/>
      <w:lvlJc w:val="left"/>
      <w:pPr>
        <w:tabs>
          <w:tab w:val="left" w:pos="1080"/>
        </w:tabs>
        <w:ind w:left="1080" w:hanging="360"/>
      </w:pPr>
    </w:lvl>
  </w:abstractNum>
  <w:abstractNum w:abstractNumId="1">
    <w:nsid w:val="FFFFFF7F"/>
    <w:multiLevelType w:val="singleLevel"/>
    <w:tmpl w:val="FFFFFF7F"/>
    <w:lvl w:ilvl="0" w:tentative="0">
      <w:start w:val="1"/>
      <w:numFmt w:val="decimal"/>
      <w:pStyle w:val="12"/>
      <w:lvlText w:val="%1."/>
      <w:lvlJc w:val="left"/>
      <w:pPr>
        <w:tabs>
          <w:tab w:val="left" w:pos="720"/>
        </w:tabs>
        <w:ind w:left="720" w:hanging="360"/>
      </w:pPr>
    </w:lvl>
  </w:abstractNum>
  <w:abstractNum w:abstractNumId="2">
    <w:nsid w:val="FFFFFF82"/>
    <w:multiLevelType w:val="singleLevel"/>
    <w:tmpl w:val="FFFFFF82"/>
    <w:lvl w:ilvl="0" w:tentative="0">
      <w:start w:val="1"/>
      <w:numFmt w:val="bullet"/>
      <w:pStyle w:val="18"/>
      <w:lvlText w:val=""/>
      <w:lvlJc w:val="left"/>
      <w:pPr>
        <w:tabs>
          <w:tab w:val="left" w:pos="1080"/>
        </w:tabs>
        <w:ind w:left="1080" w:hanging="360"/>
      </w:pPr>
      <w:rPr>
        <w:rFonts w:hint="default" w:ascii="Symbol" w:hAnsi="Symbol"/>
      </w:rPr>
    </w:lvl>
  </w:abstractNum>
  <w:abstractNum w:abstractNumId="3">
    <w:nsid w:val="FFFFFF83"/>
    <w:multiLevelType w:val="singleLevel"/>
    <w:tmpl w:val="FFFFFF83"/>
    <w:lvl w:ilvl="0" w:tentative="0">
      <w:start w:val="1"/>
      <w:numFmt w:val="bullet"/>
      <w:pStyle w:val="23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</w:rPr>
    </w:lvl>
  </w:abstractNum>
  <w:abstractNum w:abstractNumId="4">
    <w:nsid w:val="FFFFFF88"/>
    <w:multiLevelType w:val="singleLevel"/>
    <w:tmpl w:val="FFFFFF88"/>
    <w:lvl w:ilvl="0" w:tentative="0">
      <w:start w:val="1"/>
      <w:numFmt w:val="decimal"/>
      <w:pStyle w:val="14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5">
    <w:nsid w:val="FFFFFF89"/>
    <w:multiLevelType w:val="singleLevel"/>
    <w:tmpl w:val="FFFFFF89"/>
    <w:lvl w:ilvl="0" w:tentative="0">
      <w:start w:val="1"/>
      <w:numFmt w:val="bullet"/>
      <w:pStyle w:val="16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2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mNhNmRmZDAxYWZhODgxMmUxMzAyNzc3ZGQ4NmNlZjAifQ=="/>
  </w:docVars>
  <w:rsids>
    <w:rsidRoot w:val="00B47730"/>
    <w:rsid w:val="00034616"/>
    <w:rsid w:val="0006063C"/>
    <w:rsid w:val="0015074B"/>
    <w:rsid w:val="0029639D"/>
    <w:rsid w:val="00326F90"/>
    <w:rsid w:val="004151FC"/>
    <w:rsid w:val="00AA1D8D"/>
    <w:rsid w:val="00B47730"/>
    <w:rsid w:val="00C02FC6"/>
    <w:rsid w:val="00CB0664"/>
    <w:rsid w:val="00FC693F"/>
    <w:rsid w:val="15B50007"/>
    <w:rsid w:val="2AF03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  <w14:defaultImageDpi w14:val="300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qFormat="1" w:uiPriority="99" w:semiHidden="0" w:name="macro"/>
    <w:lsdException w:uiPriority="99" w:name="toa heading"/>
    <w:lsdException w:qFormat="1" w:uiPriority="99" w:semiHidden="0" w:name="List"/>
    <w:lsdException w:qFormat="1" w:uiPriority="99" w:semiHidden="0" w:name="List Bullet"/>
    <w:lsdException w:qFormat="1" w:uiPriority="99" w:semiHidden="0" w:name="List Number"/>
    <w:lsdException w:qFormat="1" w:uiPriority="99" w:semiHidden="0" w:name="List 2"/>
    <w:lsdException w:qFormat="1" w:uiPriority="99" w:semiHidden="0" w:name="List 3"/>
    <w:lsdException w:uiPriority="99" w:name="List 4"/>
    <w:lsdException w:uiPriority="99" w:name="List 5"/>
    <w:lsdException w:qFormat="1" w:uiPriority="99" w:semiHidden="0" w:name="List Bullet 2"/>
    <w:lsdException w:qFormat="1" w:uiPriority="99" w:semiHidden="0" w:name="List Bullet 3"/>
    <w:lsdException w:uiPriority="99" w:name="List Bullet 4"/>
    <w:lsdException w:uiPriority="99" w:name="List Bullet 5"/>
    <w:lsdException w:qFormat="1" w:uiPriority="99" w:semiHidden="0" w:name="List Number 2"/>
    <w:lsdException w:qFormat="1" w:uiPriority="99" w:semiHidden="0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uiPriority="99" w:name="Body Text Indent"/>
    <w:lsdException w:qFormat="1" w:uiPriority="99" w:semiHidden="0" w:name="List Continue"/>
    <w:lsdException w:qFormat="1" w:uiPriority="99" w:semiHidden="0" w:name="List Continue 2"/>
    <w:lsdException w:qFormat="1" w:uiPriority="99" w:semiHidden="0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qFormat="1" w:uiPriority="99" w:semiHidden="0" w:name="Body Text 2"/>
    <w:lsdException w:qFormat="1" w:uiPriority="99" w:semiHidden="0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No Spacing"/>
    <w:lsdException w:qFormat="1" w:unhideWhenUsed="0" w:uiPriority="60" w:semiHidden="0" w:name="Light Shading"/>
    <w:lsdException w:qFormat="1" w:unhideWhenUsed="0" w:uiPriority="61" w:semiHidden="0" w:name="Light List"/>
    <w:lsdException w:qFormat="1" w:unhideWhenUsed="0" w:uiPriority="62" w:semiHidden="0" w:name="Light Grid"/>
    <w:lsdException w:qFormat="1" w:unhideWhenUsed="0" w:uiPriority="63" w:semiHidden="0" w:name="Medium Shading 1"/>
    <w:lsdException w:qFormat="1" w:unhideWhenUsed="0" w:uiPriority="64" w:semiHidden="0" w:name="Medium Shading 2"/>
    <w:lsdException w:qFormat="1" w:unhideWhenUsed="0" w:uiPriority="65" w:semiHidden="0" w:name="Medium List 1"/>
    <w:lsdException w:qFormat="1" w:unhideWhenUsed="0" w:uiPriority="66" w:semiHidden="0" w:name="Medium List 2"/>
    <w:lsdException w:qFormat="1" w:unhideWhenUsed="0" w:uiPriority="67" w:semiHidden="0" w:name="Medium Grid 1"/>
    <w:lsdException w:qFormat="1" w:unhideWhenUsed="0" w:uiPriority="68" w:semiHidden="0" w:name="Medium Grid 2"/>
    <w:lsdException w:qFormat="1" w:unhideWhenUsed="0" w:uiPriority="69" w:semiHidden="0" w:name="Medium Grid 3"/>
    <w:lsdException w:qFormat="1" w:unhideWhenUsed="0" w:uiPriority="70" w:semiHidden="0" w:name="Dark List"/>
    <w:lsdException w:qFormat="1" w:unhideWhenUsed="0" w:uiPriority="71" w:semiHidden="0" w:name="Colorful Shading"/>
    <w:lsdException w:qFormat="1" w:unhideWhenUsed="0" w:uiPriority="72" w:semiHidden="0" w:name="Colorful List"/>
    <w:lsdException w:qFormat="1" w:unhideWhenUsed="0" w:uiPriority="73" w:semiHidden="0" w:name="Colorful Grid"/>
    <w:lsdException w:qFormat="1" w:unhideWhenUsed="0" w:uiPriority="60" w:semiHidden="0" w:name="Light Shading Accent 1"/>
    <w:lsdException w:qFormat="1" w:unhideWhenUsed="0" w:uiPriority="61" w:semiHidden="0" w:name="Light List Accent 1"/>
    <w:lsdException w:qFormat="1" w:unhideWhenUsed="0" w:uiPriority="62" w:semiHidden="0" w:name="Light Grid Accent 1"/>
    <w:lsdException w:qFormat="1" w:unhideWhenUsed="0" w:uiPriority="63" w:semiHidden="0" w:name="Medium Shading 1 Accent 1"/>
    <w:lsdException w:qFormat="1" w:unhideWhenUsed="0" w:uiPriority="64" w:semiHidden="0" w:name="Medium Shading 2 Accent 1"/>
    <w:lsdException w:qFormat="1"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qFormat="1" w:unhideWhenUsed="0" w:uiPriority="66" w:semiHidden="0" w:name="Medium List 2 Accent 1"/>
    <w:lsdException w:qFormat="1" w:unhideWhenUsed="0" w:uiPriority="67" w:semiHidden="0" w:name="Medium Grid 1 Accent 1"/>
    <w:lsdException w:qFormat="1" w:unhideWhenUsed="0" w:uiPriority="68" w:semiHidden="0" w:name="Medium Grid 2 Accent 1"/>
    <w:lsdException w:qFormat="1" w:unhideWhenUsed="0" w:uiPriority="69" w:semiHidden="0" w:name="Medium Grid 3 Accent 1"/>
    <w:lsdException w:qFormat="1" w:unhideWhenUsed="0" w:uiPriority="70" w:semiHidden="0" w:name="Dark List Accent 1"/>
    <w:lsdException w:qFormat="1" w:unhideWhenUsed="0" w:uiPriority="71" w:semiHidden="0" w:name="Colorful Shading Accent 1"/>
    <w:lsdException w:unhideWhenUsed="0" w:uiPriority="72" w:semiHidden="0" w:name="Colorful List Accent 1"/>
    <w:lsdException w:qFormat="1" w:unhideWhenUsed="0" w:uiPriority="73" w:semiHidden="0" w:name="Colorful Grid Accent 1"/>
    <w:lsdException w:qFormat="1" w:unhideWhenUsed="0" w:uiPriority="60" w:semiHidden="0" w:name="Light Shading Accent 2"/>
    <w:lsdException w:qFormat="1" w:unhideWhenUsed="0" w:uiPriority="61" w:semiHidden="0" w:name="Light List Accent 2"/>
    <w:lsdException w:qFormat="1" w:unhideWhenUsed="0" w:uiPriority="62" w:semiHidden="0" w:name="Light Grid Accent 2"/>
    <w:lsdException w:qFormat="1" w:unhideWhenUsed="0" w:uiPriority="63" w:semiHidden="0" w:name="Medium Shading 1 Accent 2"/>
    <w:lsdException w:qFormat="1" w:unhideWhenUsed="0" w:uiPriority="64" w:semiHidden="0" w:name="Medium Shading 2 Accent 2"/>
    <w:lsdException w:qFormat="1" w:unhideWhenUsed="0" w:uiPriority="65" w:semiHidden="0" w:name="Medium List 1 Accent 2"/>
    <w:lsdException w:qFormat="1" w:unhideWhenUsed="0" w:uiPriority="66" w:semiHidden="0" w:name="Medium List 2 Accent 2"/>
    <w:lsdException w:qFormat="1" w:unhideWhenUsed="0" w:uiPriority="67" w:semiHidden="0" w:name="Medium Grid 1 Accent 2"/>
    <w:lsdException w:qFormat="1" w:unhideWhenUsed="0" w:uiPriority="68" w:semiHidden="0" w:name="Medium Grid 2 Accent 2"/>
    <w:lsdException w:qFormat="1" w:unhideWhenUsed="0" w:uiPriority="69" w:semiHidden="0" w:name="Medium Grid 3 Accent 2"/>
    <w:lsdException w:qFormat="1" w:unhideWhenUsed="0" w:uiPriority="70" w:semiHidden="0" w:name="Dark List Accent 2"/>
    <w:lsdException w:qFormat="1" w:unhideWhenUsed="0" w:uiPriority="71" w:semiHidden="0" w:name="Colorful Shading Accent 2"/>
    <w:lsdException w:unhideWhenUsed="0" w:uiPriority="72" w:semiHidden="0" w:name="Colorful List Accent 2"/>
    <w:lsdException w:qFormat="1" w:unhideWhenUsed="0" w:uiPriority="73" w:semiHidden="0" w:name="Colorful Grid Accent 2"/>
    <w:lsdException w:qFormat="1" w:unhideWhenUsed="0" w:uiPriority="60" w:semiHidden="0" w:name="Light Shading Accent 3"/>
    <w:lsdException w:qFormat="1" w:unhideWhenUsed="0" w:uiPriority="61" w:semiHidden="0" w:name="Light List Accent 3"/>
    <w:lsdException w:qFormat="1" w:unhideWhenUsed="0" w:uiPriority="62" w:semiHidden="0" w:name="Light Grid Accent 3"/>
    <w:lsdException w:qFormat="1" w:unhideWhenUsed="0" w:uiPriority="63" w:semiHidden="0" w:name="Medium Shading 1 Accent 3"/>
    <w:lsdException w:qFormat="1" w:unhideWhenUsed="0" w:uiPriority="64" w:semiHidden="0" w:name="Medium Shading 2 Accent 3"/>
    <w:lsdException w:qFormat="1" w:unhideWhenUsed="0" w:uiPriority="65" w:semiHidden="0" w:name="Medium List 1 Accent 3"/>
    <w:lsdException w:qFormat="1" w:unhideWhenUsed="0" w:uiPriority="66" w:semiHidden="0" w:name="Medium List 2 Accent 3"/>
    <w:lsdException w:qFormat="1" w:unhideWhenUsed="0" w:uiPriority="67" w:semiHidden="0" w:name="Medium Grid 1 Accent 3"/>
    <w:lsdException w:qFormat="1" w:unhideWhenUsed="0" w:uiPriority="68" w:semiHidden="0" w:name="Medium Grid 2 Accent 3"/>
    <w:lsdException w:qFormat="1" w:unhideWhenUsed="0" w:uiPriority="69" w:semiHidden="0" w:name="Medium Grid 3 Accent 3"/>
    <w:lsdException w:qFormat="1" w:unhideWhenUsed="0" w:uiPriority="70" w:semiHidden="0" w:name="Dark List Accent 3"/>
    <w:lsdException w:qFormat="1" w:unhideWhenUsed="0" w:uiPriority="71" w:semiHidden="0" w:name="Colorful Shading Accent 3"/>
    <w:lsdException w:qFormat="1" w:unhideWhenUsed="0" w:uiPriority="72" w:semiHidden="0" w:name="Colorful List Accent 3"/>
    <w:lsdException w:unhideWhenUsed="0" w:uiPriority="73" w:semiHidden="0" w:name="Colorful Grid Accent 3"/>
    <w:lsdException w:qFormat="1" w:unhideWhenUsed="0" w:uiPriority="60" w:semiHidden="0" w:name="Light Shading Accent 4"/>
    <w:lsdException w:qFormat="1" w:unhideWhenUsed="0" w:uiPriority="61" w:semiHidden="0" w:name="Light List Accent 4"/>
    <w:lsdException w:qFormat="1" w:unhideWhenUsed="0" w:uiPriority="62" w:semiHidden="0" w:name="Light Grid Accent 4"/>
    <w:lsdException w:qFormat="1" w:unhideWhenUsed="0" w:uiPriority="63" w:semiHidden="0" w:name="Medium Shading 1 Accent 4"/>
    <w:lsdException w:qFormat="1" w:unhideWhenUsed="0" w:uiPriority="64" w:semiHidden="0" w:name="Medium Shading 2 Accent 4"/>
    <w:lsdException w:qFormat="1" w:unhideWhenUsed="0" w:uiPriority="65" w:semiHidden="0" w:name="Medium List 1 Accent 4"/>
    <w:lsdException w:qFormat="1" w:unhideWhenUsed="0" w:uiPriority="66" w:semiHidden="0" w:name="Medium List 2 Accent 4"/>
    <w:lsdException w:qFormat="1" w:unhideWhenUsed="0" w:uiPriority="67" w:semiHidden="0" w:name="Medium Grid 1 Accent 4"/>
    <w:lsdException w:qFormat="1" w:unhideWhenUsed="0" w:uiPriority="68" w:semiHidden="0" w:name="Medium Grid 2 Accent 4"/>
    <w:lsdException w:qFormat="1" w:unhideWhenUsed="0" w:uiPriority="69" w:semiHidden="0" w:name="Medium Grid 3 Accent 4"/>
    <w:lsdException w:qFormat="1" w:unhideWhenUsed="0" w:uiPriority="70" w:semiHidden="0" w:name="Dark List Accent 4"/>
    <w:lsdException w:unhideWhenUsed="0" w:uiPriority="71" w:semiHidden="0" w:name="Colorful Shading Accent 4"/>
    <w:lsdException w:qFormat="1" w:unhideWhenUsed="0" w:uiPriority="72" w:semiHidden="0" w:name="Colorful List Accent 4"/>
    <w:lsdException w:unhideWhenUsed="0" w:uiPriority="73" w:semiHidden="0" w:name="Colorful Grid Accent 4"/>
    <w:lsdException w:qFormat="1" w:unhideWhenUsed="0" w:uiPriority="60" w:semiHidden="0" w:name="Light Shading Accent 5"/>
    <w:lsdException w:qFormat="1" w:unhideWhenUsed="0" w:uiPriority="61" w:semiHidden="0" w:name="Light List Accent 5"/>
    <w:lsdException w:qFormat="1" w:unhideWhenUsed="0" w:uiPriority="62" w:semiHidden="0" w:name="Light Grid Accent 5"/>
    <w:lsdException w:qFormat="1" w:unhideWhenUsed="0" w:uiPriority="63" w:semiHidden="0" w:name="Medium Shading 1 Accent 5"/>
    <w:lsdException w:qFormat="1" w:unhideWhenUsed="0" w:uiPriority="64" w:semiHidden="0" w:name="Medium Shading 2 Accent 5"/>
    <w:lsdException w:qFormat="1" w:unhideWhenUsed="0" w:uiPriority="65" w:semiHidden="0" w:name="Medium List 1 Accent 5"/>
    <w:lsdException w:qFormat="1" w:unhideWhenUsed="0" w:uiPriority="66" w:semiHidden="0" w:name="Medium List 2 Accent 5"/>
    <w:lsdException w:qFormat="1" w:unhideWhenUsed="0" w:uiPriority="67" w:semiHidden="0" w:name="Medium Grid 1 Accent 5"/>
    <w:lsdException w:qFormat="1" w:unhideWhenUsed="0" w:uiPriority="68" w:semiHidden="0" w:name="Medium Grid 2 Accent 5"/>
    <w:lsdException w:qFormat="1" w:unhideWhenUsed="0" w:uiPriority="69" w:semiHidden="0" w:name="Medium Grid 3 Accent 5"/>
    <w:lsdException w:qFormat="1" w:unhideWhenUsed="0" w:uiPriority="70" w:semiHidden="0" w:name="Dark List Accent 5"/>
    <w:lsdException w:qFormat="1" w:unhideWhenUsed="0" w:uiPriority="71" w:semiHidden="0" w:name="Colorful Shading Accent 5"/>
    <w:lsdException w:qFormat="1" w:unhideWhenUsed="0" w:uiPriority="72" w:semiHidden="0" w:name="Colorful List Accent 5"/>
    <w:lsdException w:qFormat="1" w:unhideWhenUsed="0" w:uiPriority="73" w:semiHidden="0" w:name="Colorful Grid Accent 5"/>
    <w:lsdException w:qFormat="1" w:unhideWhenUsed="0" w:uiPriority="60" w:semiHidden="0" w:name="Light Shading Accent 6"/>
    <w:lsdException w:qFormat="1" w:unhideWhenUsed="0" w:uiPriority="61" w:semiHidden="0" w:name="Light List Accent 6"/>
    <w:lsdException w:qFormat="1" w:unhideWhenUsed="0" w:uiPriority="62" w:semiHidden="0" w:name="Light Grid Accent 6"/>
    <w:lsdException w:qFormat="1" w:unhideWhenUsed="0" w:uiPriority="63" w:semiHidden="0" w:name="Medium Shading 1 Accent 6"/>
    <w:lsdException w:qFormat="1" w:unhideWhenUsed="0" w:uiPriority="64" w:semiHidden="0" w:name="Medium Shading 2 Accent 6"/>
    <w:lsdException w:qFormat="1" w:unhideWhenUsed="0" w:uiPriority="65" w:semiHidden="0" w:name="Medium List 1 Accent 6"/>
    <w:lsdException w:qFormat="1" w:unhideWhenUsed="0" w:uiPriority="66" w:semiHidden="0" w:name="Medium List 2 Accent 6"/>
    <w:lsdException w:qFormat="1" w:unhideWhenUsed="0" w:uiPriority="67" w:semiHidden="0" w:name="Medium Grid 1 Accent 6"/>
    <w:lsdException w:qFormat="1" w:unhideWhenUsed="0" w:uiPriority="68" w:semiHidden="0" w:name="Medium Grid 2 Accent 6"/>
    <w:lsdException w:unhideWhenUsed="0" w:uiPriority="69" w:semiHidden="0" w:name="Medium Grid 3 Accent 6"/>
    <w:lsdException w:qFormat="1"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qFormat="1"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  <w:ind w:firstLine="420"/>
    </w:pPr>
    <w:rPr>
      <w:rFonts w:ascii="微软雅黑" w:hAnsi="微软雅黑" w:eastAsia="微软雅黑" w:cstheme="minorBidi"/>
      <w:sz w:val="24"/>
      <w:szCs w:val="22"/>
      <w:lang w:val="en-US" w:eastAsia="en-US" w:bidi="ar-SA"/>
    </w:rPr>
  </w:style>
  <w:style w:type="paragraph" w:styleId="2">
    <w:name w:val="heading 1"/>
    <w:basedOn w:val="1"/>
    <w:next w:val="1"/>
    <w:link w:val="138"/>
    <w:qFormat/>
    <w:uiPriority w:val="9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</w:rPr>
  </w:style>
  <w:style w:type="paragraph" w:styleId="3">
    <w:name w:val="heading 2"/>
    <w:basedOn w:val="1"/>
    <w:next w:val="1"/>
    <w:link w:val="139"/>
    <w:unhideWhenUsed/>
    <w:qFormat/>
    <w:uiPriority w:val="9"/>
    <w:pPr>
      <w:keepNext/>
      <w:keepLines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  <w14:textFill>
        <w14:solidFill>
          <w14:schemeClr w14:val="accent1"/>
        </w14:solidFill>
      </w14:textFill>
    </w:rPr>
  </w:style>
  <w:style w:type="paragraph" w:styleId="4">
    <w:name w:val="heading 3"/>
    <w:basedOn w:val="1"/>
    <w:next w:val="1"/>
    <w:link w:val="140"/>
    <w:unhideWhenUsed/>
    <w:qFormat/>
    <w:uiPriority w:val="9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paragraph" w:styleId="5">
    <w:name w:val="heading 4"/>
    <w:basedOn w:val="1"/>
    <w:next w:val="1"/>
    <w:link w:val="150"/>
    <w:semiHidden/>
    <w:unhideWhenUsed/>
    <w:qFormat/>
    <w:uiPriority w:val="9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paragraph" w:styleId="6">
    <w:name w:val="heading 5"/>
    <w:basedOn w:val="1"/>
    <w:next w:val="1"/>
    <w:link w:val="151"/>
    <w:semiHidden/>
    <w:unhideWhenUsed/>
    <w:qFormat/>
    <w:uiPriority w:val="9"/>
    <w:pPr>
      <w:keepNext/>
      <w:keepLines/>
      <w:spacing w:before="200" w:after="0"/>
      <w:outlineLvl w:val="4"/>
    </w:pPr>
    <w:rPr>
      <w:rFonts w:asciiTheme="majorHAnsi" w:hAnsiTheme="majorHAnsi" w:eastAsiaTheme="majorEastAsia" w:cstheme="majorBidi"/>
      <w:color w:val="254061" w:themeColor="accent1" w:themeShade="80"/>
    </w:rPr>
  </w:style>
  <w:style w:type="paragraph" w:styleId="7">
    <w:name w:val="heading 6"/>
    <w:basedOn w:val="1"/>
    <w:next w:val="1"/>
    <w:link w:val="152"/>
    <w:semiHidden/>
    <w:unhideWhenUsed/>
    <w:qFormat/>
    <w:uiPriority w:val="9"/>
    <w:pPr>
      <w:keepNext/>
      <w:keepLines/>
      <w:spacing w:before="200" w:after="0"/>
      <w:outlineLvl w:val="5"/>
    </w:pPr>
    <w:rPr>
      <w:rFonts w:asciiTheme="majorHAnsi" w:hAnsiTheme="majorHAnsi" w:eastAsiaTheme="majorEastAsia" w:cstheme="majorBidi"/>
      <w:i/>
      <w:iCs/>
      <w:color w:val="254061" w:themeColor="accent1" w:themeShade="80"/>
    </w:rPr>
  </w:style>
  <w:style w:type="paragraph" w:styleId="8">
    <w:name w:val="heading 7"/>
    <w:basedOn w:val="1"/>
    <w:next w:val="1"/>
    <w:link w:val="153"/>
    <w:semiHidden/>
    <w:unhideWhenUsed/>
    <w:qFormat/>
    <w:uiPriority w:val="9"/>
    <w:pPr>
      <w:keepNext/>
      <w:keepLines/>
      <w:spacing w:before="200" w:after="0"/>
      <w:outlineLvl w:val="6"/>
    </w:pPr>
    <w:rPr>
      <w:rFonts w:asciiTheme="majorHAnsi" w:hAnsiTheme="majorHAnsi" w:eastAsiaTheme="majorEastAsia" w:cstheme="majorBidi"/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9">
    <w:name w:val="heading 8"/>
    <w:basedOn w:val="1"/>
    <w:next w:val="1"/>
    <w:link w:val="154"/>
    <w:semiHidden/>
    <w:unhideWhenUsed/>
    <w:qFormat/>
    <w:uiPriority w:val="9"/>
    <w:pPr>
      <w:keepNext/>
      <w:keepLines/>
      <w:spacing w:before="200" w:after="0"/>
      <w:outlineLvl w:val="7"/>
    </w:pPr>
    <w:rPr>
      <w:rFonts w:asciiTheme="majorHAnsi" w:hAnsiTheme="majorHAnsi" w:eastAsiaTheme="majorEastAsia" w:cstheme="majorBidi"/>
      <w:color w:val="4F81BD" w:themeColor="accent1"/>
      <w:sz w:val="20"/>
      <w:szCs w:val="20"/>
      <w14:textFill>
        <w14:solidFill>
          <w14:schemeClr w14:val="accent1"/>
        </w14:solidFill>
      </w14:textFill>
    </w:rPr>
  </w:style>
  <w:style w:type="paragraph" w:styleId="10">
    <w:name w:val="heading 9"/>
    <w:basedOn w:val="1"/>
    <w:next w:val="1"/>
    <w:link w:val="155"/>
    <w:semiHidden/>
    <w:unhideWhenUsed/>
    <w:qFormat/>
    <w:uiPriority w:val="9"/>
    <w:pPr>
      <w:keepNext/>
      <w:keepLines/>
      <w:spacing w:before="200" w:after="0"/>
      <w:outlineLvl w:val="8"/>
    </w:pPr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default="1" w:styleId="32">
    <w:name w:val="Default Paragraph Font"/>
    <w:semiHidden/>
    <w:unhideWhenUsed/>
    <w:qFormat/>
    <w:uiPriority w:val="1"/>
  </w:style>
  <w:style w:type="table" w:default="1" w:styleId="3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3"/>
    <w:basedOn w:val="1"/>
    <w:unhideWhenUsed/>
    <w:qFormat/>
    <w:uiPriority w:val="99"/>
    <w:pPr>
      <w:ind w:left="1080" w:hanging="360"/>
      <w:contextualSpacing/>
    </w:pPr>
  </w:style>
  <w:style w:type="paragraph" w:styleId="12">
    <w:name w:val="List Number 2"/>
    <w:basedOn w:val="1"/>
    <w:unhideWhenUsed/>
    <w:qFormat/>
    <w:uiPriority w:val="99"/>
    <w:pPr>
      <w:numPr>
        <w:ilvl w:val="0"/>
        <w:numId w:val="1"/>
      </w:numPr>
      <w:contextualSpacing/>
    </w:pPr>
  </w:style>
  <w:style w:type="paragraph" w:styleId="13">
    <w:name w:val="macro"/>
    <w:link w:val="147"/>
    <w:unhideWhenUsed/>
    <w:qFormat/>
    <w:uiPriority w:val="99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hAnsi="Courier" w:eastAsiaTheme="minorEastAsia" w:cstheme="minorBidi"/>
      <w:sz w:val="20"/>
      <w:szCs w:val="20"/>
      <w:lang w:val="en-US" w:eastAsia="en-US" w:bidi="ar-SA"/>
    </w:rPr>
  </w:style>
  <w:style w:type="paragraph" w:styleId="14">
    <w:name w:val="List Number"/>
    <w:basedOn w:val="1"/>
    <w:unhideWhenUsed/>
    <w:qFormat/>
    <w:uiPriority w:val="99"/>
    <w:pPr>
      <w:numPr>
        <w:ilvl w:val="0"/>
        <w:numId w:val="2"/>
      </w:numPr>
      <w:contextualSpacing/>
    </w:pPr>
  </w:style>
  <w:style w:type="paragraph" w:styleId="15">
    <w:name w:val="caption"/>
    <w:basedOn w:val="1"/>
    <w:next w:val="1"/>
    <w:semiHidden/>
    <w:unhideWhenUsed/>
    <w:qFormat/>
    <w:uiPriority w:val="35"/>
    <w:pPr>
      <w:spacing w:line="240" w:lineRule="auto"/>
    </w:pPr>
    <w:rPr>
      <w:b/>
      <w:bCs/>
      <w:color w:val="4F81BD" w:themeColor="accent1"/>
      <w:sz w:val="18"/>
      <w:szCs w:val="18"/>
      <w14:textFill>
        <w14:solidFill>
          <w14:schemeClr w14:val="accent1"/>
        </w14:solidFill>
      </w14:textFill>
    </w:rPr>
  </w:style>
  <w:style w:type="paragraph" w:styleId="16">
    <w:name w:val="List Bullet"/>
    <w:basedOn w:val="1"/>
    <w:unhideWhenUsed/>
    <w:qFormat/>
    <w:uiPriority w:val="99"/>
    <w:pPr>
      <w:numPr>
        <w:ilvl w:val="0"/>
        <w:numId w:val="3"/>
      </w:numPr>
      <w:contextualSpacing/>
    </w:pPr>
  </w:style>
  <w:style w:type="paragraph" w:styleId="17">
    <w:name w:val="Body Text 3"/>
    <w:basedOn w:val="1"/>
    <w:link w:val="146"/>
    <w:unhideWhenUsed/>
    <w:qFormat/>
    <w:uiPriority w:val="99"/>
    <w:pPr>
      <w:spacing w:after="120"/>
    </w:pPr>
    <w:rPr>
      <w:sz w:val="16"/>
      <w:szCs w:val="16"/>
    </w:rPr>
  </w:style>
  <w:style w:type="paragraph" w:styleId="18">
    <w:name w:val="List Bullet 3"/>
    <w:basedOn w:val="1"/>
    <w:unhideWhenUsed/>
    <w:qFormat/>
    <w:uiPriority w:val="99"/>
    <w:pPr>
      <w:numPr>
        <w:ilvl w:val="0"/>
        <w:numId w:val="4"/>
      </w:numPr>
      <w:contextualSpacing/>
    </w:pPr>
  </w:style>
  <w:style w:type="paragraph" w:styleId="19">
    <w:name w:val="Body Text"/>
    <w:basedOn w:val="1"/>
    <w:link w:val="144"/>
    <w:unhideWhenUsed/>
    <w:qFormat/>
    <w:uiPriority w:val="99"/>
    <w:pPr>
      <w:spacing w:after="120"/>
    </w:pPr>
  </w:style>
  <w:style w:type="paragraph" w:styleId="20">
    <w:name w:val="List Number 3"/>
    <w:basedOn w:val="1"/>
    <w:unhideWhenUsed/>
    <w:qFormat/>
    <w:uiPriority w:val="99"/>
    <w:pPr>
      <w:numPr>
        <w:ilvl w:val="0"/>
        <w:numId w:val="5"/>
      </w:numPr>
      <w:contextualSpacing/>
    </w:pPr>
  </w:style>
  <w:style w:type="paragraph" w:styleId="21">
    <w:name w:val="List 2"/>
    <w:basedOn w:val="1"/>
    <w:unhideWhenUsed/>
    <w:qFormat/>
    <w:uiPriority w:val="99"/>
    <w:pPr>
      <w:ind w:left="720" w:hanging="360"/>
      <w:contextualSpacing/>
    </w:pPr>
  </w:style>
  <w:style w:type="paragraph" w:styleId="22">
    <w:name w:val="List Continue"/>
    <w:basedOn w:val="1"/>
    <w:unhideWhenUsed/>
    <w:qFormat/>
    <w:uiPriority w:val="99"/>
    <w:pPr>
      <w:spacing w:after="120"/>
      <w:ind w:left="360"/>
      <w:contextualSpacing/>
    </w:pPr>
  </w:style>
  <w:style w:type="paragraph" w:styleId="23">
    <w:name w:val="List Bullet 2"/>
    <w:basedOn w:val="1"/>
    <w:unhideWhenUsed/>
    <w:qFormat/>
    <w:uiPriority w:val="99"/>
    <w:pPr>
      <w:numPr>
        <w:ilvl w:val="0"/>
        <w:numId w:val="6"/>
      </w:numPr>
      <w:contextualSpacing/>
    </w:pPr>
  </w:style>
  <w:style w:type="paragraph" w:styleId="24">
    <w:name w:val="footer"/>
    <w:basedOn w:val="1"/>
    <w:link w:val="136"/>
    <w:unhideWhenUsed/>
    <w:uiPriority w:val="99"/>
    <w:pPr>
      <w:tabs>
        <w:tab w:val="center" w:pos="4680"/>
        <w:tab w:val="right" w:pos="9360"/>
      </w:tabs>
      <w:spacing w:after="0" w:line="240" w:lineRule="auto"/>
    </w:pPr>
  </w:style>
  <w:style w:type="paragraph" w:styleId="25">
    <w:name w:val="header"/>
    <w:basedOn w:val="1"/>
    <w:link w:val="135"/>
    <w:unhideWhenUsed/>
    <w:qFormat/>
    <w:uiPriority w:val="99"/>
    <w:pPr>
      <w:tabs>
        <w:tab w:val="center" w:pos="4680"/>
        <w:tab w:val="right" w:pos="9360"/>
      </w:tabs>
      <w:spacing w:after="0" w:line="240" w:lineRule="auto"/>
    </w:pPr>
  </w:style>
  <w:style w:type="paragraph" w:styleId="26">
    <w:name w:val="Subtitle"/>
    <w:basedOn w:val="1"/>
    <w:next w:val="1"/>
    <w:link w:val="142"/>
    <w:qFormat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paragraph" w:styleId="27">
    <w:name w:val="List"/>
    <w:basedOn w:val="1"/>
    <w:unhideWhenUsed/>
    <w:qFormat/>
    <w:uiPriority w:val="99"/>
    <w:pPr>
      <w:ind w:left="360" w:hanging="360"/>
      <w:contextualSpacing/>
    </w:pPr>
  </w:style>
  <w:style w:type="paragraph" w:styleId="28">
    <w:name w:val="Body Text 2"/>
    <w:basedOn w:val="1"/>
    <w:link w:val="145"/>
    <w:unhideWhenUsed/>
    <w:qFormat/>
    <w:uiPriority w:val="99"/>
    <w:pPr>
      <w:spacing w:after="120" w:line="480" w:lineRule="auto"/>
    </w:pPr>
  </w:style>
  <w:style w:type="paragraph" w:styleId="29">
    <w:name w:val="List Continue 2"/>
    <w:basedOn w:val="1"/>
    <w:unhideWhenUsed/>
    <w:qFormat/>
    <w:uiPriority w:val="99"/>
    <w:pPr>
      <w:spacing w:after="120"/>
      <w:ind w:left="720"/>
      <w:contextualSpacing/>
    </w:pPr>
  </w:style>
  <w:style w:type="paragraph" w:styleId="30">
    <w:name w:val="List Continue 3"/>
    <w:basedOn w:val="1"/>
    <w:unhideWhenUsed/>
    <w:qFormat/>
    <w:uiPriority w:val="99"/>
    <w:pPr>
      <w:spacing w:after="120"/>
      <w:ind w:left="1080"/>
      <w:contextualSpacing/>
    </w:pPr>
  </w:style>
  <w:style w:type="paragraph" w:styleId="31">
    <w:name w:val="Title"/>
    <w:basedOn w:val="1"/>
    <w:next w:val="1"/>
    <w:link w:val="141"/>
    <w:qFormat/>
    <w:uiPriority w:val="10"/>
    <w:pPr>
      <w:pBdr>
        <w:bottom w:val="single" w:color="4F81BD" w:themeColor="accent1" w:sz="8" w:space="4"/>
      </w:pBdr>
      <w:spacing w:after="300" w:line="240" w:lineRule="auto"/>
      <w:contextualSpacing/>
    </w:pPr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character" w:styleId="33">
    <w:name w:val="Strong"/>
    <w:basedOn w:val="32"/>
    <w:qFormat/>
    <w:uiPriority w:val="22"/>
    <w:rPr>
      <w:b/>
      <w:bCs/>
    </w:rPr>
  </w:style>
  <w:style w:type="character" w:styleId="34">
    <w:name w:val="Emphasis"/>
    <w:basedOn w:val="32"/>
    <w:qFormat/>
    <w:uiPriority w:val="20"/>
    <w:rPr>
      <w:i/>
      <w:iCs/>
    </w:rPr>
  </w:style>
  <w:style w:type="table" w:styleId="36">
    <w:name w:val="Table Grid"/>
    <w:basedOn w:val="35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37">
    <w:name w:val="Light Shading"/>
    <w:basedOn w:val="35"/>
    <w:qFormat/>
    <w:uiPriority w:val="60"/>
    <w:pPr>
      <w:spacing w:after="0" w:line="240" w:lineRule="auto"/>
    </w:pPr>
    <w:rPr>
      <w:color w:val="000000" w:themeColor="text1" w:themeShade="BF"/>
    </w:rPr>
    <w:tblPr>
      <w:tblBorders>
        <w:top w:val="single" w:color="000000" w:themeColor="text1" w:sz="8" w:space="0"/>
        <w:bottom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</w:style>
  <w:style w:type="table" w:styleId="38">
    <w:name w:val="Light Shading Accent 1"/>
    <w:basedOn w:val="35"/>
    <w:qFormat/>
    <w:uiPriority w:val="60"/>
    <w:pPr>
      <w:spacing w:after="0" w:line="240" w:lineRule="auto"/>
    </w:pPr>
    <w:rPr>
      <w:color w:val="376092" w:themeColor="accent1" w:themeShade="BF"/>
    </w:rPr>
    <w:tblPr>
      <w:tblBorders>
        <w:top w:val="single" w:color="4F81BD" w:themeColor="accent1" w:sz="8" w:space="0"/>
        <w:bottom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4F81BD" w:themeColor="accent1" w:sz="8" w:space="0"/>
          <w:left w:val="nil"/>
          <w:bottom w:val="single" w:color="4F81BD" w:themeColor="accen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4F81BD" w:themeColor="accent1" w:sz="8" w:space="0"/>
          <w:left w:val="nil"/>
          <w:bottom w:val="single" w:color="4F81BD" w:themeColor="accen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39">
    <w:name w:val="Light Shading Accent 2"/>
    <w:basedOn w:val="35"/>
    <w:qFormat/>
    <w:uiPriority w:val="60"/>
    <w:pPr>
      <w:spacing w:after="0" w:line="240" w:lineRule="auto"/>
    </w:pPr>
    <w:rPr>
      <w:color w:val="953735" w:themeColor="accent2" w:themeShade="BF"/>
    </w:rPr>
    <w:tblPr>
      <w:tblBorders>
        <w:top w:val="single" w:color="C0504D" w:themeColor="accent2" w:sz="8" w:space="0"/>
        <w:bottom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C0504D" w:themeColor="accent2" w:sz="8" w:space="0"/>
          <w:left w:val="nil"/>
          <w:bottom w:val="single" w:color="C0504D" w:themeColor="accent2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C0504D" w:themeColor="accent2" w:sz="8" w:space="0"/>
          <w:left w:val="nil"/>
          <w:bottom w:val="single" w:color="C0504D" w:themeColor="accent2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</w:style>
  <w:style w:type="table" w:styleId="40">
    <w:name w:val="Light Shading Accent 3"/>
    <w:basedOn w:val="35"/>
    <w:qFormat/>
    <w:uiPriority w:val="60"/>
    <w:pPr>
      <w:spacing w:after="0" w:line="240" w:lineRule="auto"/>
    </w:pPr>
    <w:rPr>
      <w:color w:val="77933C" w:themeColor="accent3" w:themeShade="BF"/>
    </w:rPr>
    <w:tblPr>
      <w:tblBorders>
        <w:top w:val="single" w:color="9BBB59" w:themeColor="accent3" w:sz="8" w:space="0"/>
        <w:bottom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9BBB59" w:themeColor="accent3" w:sz="8" w:space="0"/>
          <w:left w:val="nil"/>
          <w:bottom w:val="single" w:color="9BBB59" w:themeColor="accent3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9BBB59" w:themeColor="accent3" w:sz="8" w:space="0"/>
          <w:left w:val="nil"/>
          <w:bottom w:val="single" w:color="9BBB59" w:themeColor="accent3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41">
    <w:name w:val="Light Shading Accent 4"/>
    <w:basedOn w:val="35"/>
    <w:qFormat/>
    <w:uiPriority w:val="60"/>
    <w:pPr>
      <w:spacing w:after="0" w:line="240" w:lineRule="auto"/>
    </w:pPr>
    <w:rPr>
      <w:color w:val="604A7B" w:themeColor="accent4" w:themeShade="BF"/>
    </w:rPr>
    <w:tblPr>
      <w:tblBorders>
        <w:top w:val="single" w:color="8064A2" w:themeColor="accent4" w:sz="8" w:space="0"/>
        <w:bottom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8064A2" w:themeColor="accent4" w:sz="8" w:space="0"/>
          <w:left w:val="nil"/>
          <w:bottom w:val="single" w:color="8064A2" w:themeColor="accent4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8064A2" w:themeColor="accent4" w:sz="8" w:space="0"/>
          <w:left w:val="nil"/>
          <w:bottom w:val="single" w:color="8064A2" w:themeColor="accent4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42">
    <w:name w:val="Light Shading Accent 5"/>
    <w:basedOn w:val="35"/>
    <w:qFormat/>
    <w:uiPriority w:val="60"/>
    <w:pPr>
      <w:spacing w:after="0" w:line="240" w:lineRule="auto"/>
    </w:pPr>
    <w:rPr>
      <w:color w:val="31859C" w:themeColor="accent5" w:themeShade="BF"/>
    </w:rPr>
    <w:tblPr>
      <w:tblBorders>
        <w:top w:val="single" w:color="4BACC6" w:themeColor="accent5" w:sz="8" w:space="0"/>
        <w:bottom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4BACC6" w:themeColor="accent5" w:sz="8" w:space="0"/>
          <w:left w:val="nil"/>
          <w:bottom w:val="single" w:color="4BACC6" w:themeColor="accent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4BACC6" w:themeColor="accent5" w:sz="8" w:space="0"/>
          <w:left w:val="nil"/>
          <w:bottom w:val="single" w:color="4BACC6" w:themeColor="accent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</w:style>
  <w:style w:type="table" w:styleId="43">
    <w:name w:val="Light Shading Accent 6"/>
    <w:basedOn w:val="35"/>
    <w:qFormat/>
    <w:uiPriority w:val="60"/>
    <w:pPr>
      <w:spacing w:after="0" w:line="240" w:lineRule="auto"/>
    </w:pPr>
    <w:rPr>
      <w:color w:val="E46C0A" w:themeColor="accent6" w:themeShade="BF"/>
    </w:rPr>
    <w:tblPr>
      <w:tblBorders>
        <w:top w:val="single" w:color="F79646" w:themeColor="accent6" w:sz="8" w:space="0"/>
        <w:bottom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F79646" w:themeColor="accent6" w:sz="8" w:space="0"/>
          <w:left w:val="nil"/>
          <w:bottom w:val="single" w:color="F79646" w:themeColor="accent6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F79646" w:themeColor="accent6" w:sz="8" w:space="0"/>
          <w:left w:val="nil"/>
          <w:bottom w:val="single" w:color="F79646" w:themeColor="accent6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</w:style>
  <w:style w:type="table" w:styleId="44">
    <w:name w:val="Light List"/>
    <w:basedOn w:val="35"/>
    <w:qFormat/>
    <w:uiPriority w:val="61"/>
    <w:pPr>
      <w:spacing w:after="0" w:line="240" w:lineRule="auto"/>
    </w:p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table" w:styleId="45">
    <w:name w:val="Light List Accent 1"/>
    <w:basedOn w:val="35"/>
    <w:qFormat/>
    <w:uiPriority w:val="61"/>
    <w:pPr>
      <w:spacing w:after="0" w:line="240" w:lineRule="auto"/>
    </w:p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4F81BD" w:themeColor="accent1" w:sz="6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band1Horz"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</w:style>
  <w:style w:type="table" w:styleId="46">
    <w:name w:val="Light List Accent 2"/>
    <w:basedOn w:val="35"/>
    <w:qFormat/>
    <w:uiPriority w:val="61"/>
    <w:pPr>
      <w:spacing w:after="0" w:line="240" w:lineRule="auto"/>
    </w:p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C0504D" w:themeColor="accent2" w:sz="6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band1Horz"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</w:style>
  <w:style w:type="table" w:styleId="47">
    <w:name w:val="Light List Accent 3"/>
    <w:basedOn w:val="35"/>
    <w:qFormat/>
    <w:uiPriority w:val="61"/>
    <w:pPr>
      <w:spacing w:after="0" w:line="240" w:lineRule="auto"/>
    </w:p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9BBB59" w:themeColor="accent3" w:sz="6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band1Horz"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</w:style>
  <w:style w:type="table" w:styleId="48">
    <w:name w:val="Light List Accent 4"/>
    <w:basedOn w:val="35"/>
    <w:qFormat/>
    <w:uiPriority w:val="61"/>
    <w:pPr>
      <w:spacing w:after="0" w:line="240" w:lineRule="auto"/>
    </w:p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8064A2" w:themeColor="accent4" w:sz="6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band1Horz"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</w:style>
  <w:style w:type="table" w:styleId="49">
    <w:name w:val="Light List Accent 5"/>
    <w:basedOn w:val="35"/>
    <w:qFormat/>
    <w:uiPriority w:val="61"/>
    <w:pPr>
      <w:spacing w:after="0" w:line="240" w:lineRule="auto"/>
    </w:p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4BACC6" w:themeColor="accent5" w:sz="6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band1Horz"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</w:style>
  <w:style w:type="table" w:styleId="50">
    <w:name w:val="Light List Accent 6"/>
    <w:basedOn w:val="35"/>
    <w:qFormat/>
    <w:uiPriority w:val="61"/>
    <w:pPr>
      <w:spacing w:after="0" w:line="240" w:lineRule="auto"/>
    </w:p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F79646" w:themeColor="accent6" w:sz="6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band1Horz"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</w:style>
  <w:style w:type="table" w:styleId="51">
    <w:name w:val="Light Grid"/>
    <w:basedOn w:val="35"/>
    <w:qFormat/>
    <w:uiPriority w:val="62"/>
    <w:pPr>
      <w:spacing w:after="0" w:line="240" w:lineRule="auto"/>
    </w:p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18" w:space="0"/>
          <w:right w:val="single" w:color="000000" w:themeColor="text1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Vert"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  <w:shd w:val="clear" w:color="auto" w:fill="BFBFBF" w:themeFill="text1" w:themeFillTint="3F"/>
      </w:tcPr>
    </w:tblStylePr>
    <w:tblStylePr w:type="band1Horz"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V w:val="single" w:sz="8" w:space="0"/>
        </w:tcBorders>
        <w:shd w:val="clear" w:color="auto" w:fill="BFBFBF" w:themeFill="text1" w:themeFillTint="3F"/>
      </w:tcPr>
    </w:tblStylePr>
    <w:tblStylePr w:type="band2Horz"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V w:val="single" w:sz="8" w:space="0"/>
        </w:tcBorders>
      </w:tcPr>
    </w:tblStylePr>
  </w:style>
  <w:style w:type="table" w:styleId="52">
    <w:name w:val="Light Grid Accent 1"/>
    <w:basedOn w:val="35"/>
    <w:qFormat/>
    <w:uiPriority w:val="62"/>
    <w:pPr>
      <w:spacing w:after="0" w:line="240" w:lineRule="auto"/>
    </w:p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  <w:insideH w:val="single" w:color="4F81BD" w:themeColor="accent1" w:sz="8" w:space="0"/>
        <w:insideV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18" w:space="0"/>
          <w:right w:val="single" w:color="4F81BD" w:themeColor="accent1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4F81BD" w:themeColor="accent1" w:sz="6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band1Vert"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  <w:shd w:val="clear" w:color="auto" w:fill="D3DFEE" w:themeFill="accent1" w:themeFillTint="3F"/>
      </w:tcPr>
    </w:tblStylePr>
    <w:tblStylePr w:type="band1Horz"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V w:val="single" w:sz="8" w:space="0"/>
        </w:tcBorders>
        <w:shd w:val="clear" w:color="auto" w:fill="D3DFEE" w:themeFill="accent1" w:themeFillTint="3F"/>
      </w:tcPr>
    </w:tblStylePr>
    <w:tblStylePr w:type="band2Horz"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V w:val="single" w:sz="8" w:space="0"/>
        </w:tcBorders>
      </w:tcPr>
    </w:tblStylePr>
  </w:style>
  <w:style w:type="table" w:styleId="53">
    <w:name w:val="Light Grid Accent 2"/>
    <w:basedOn w:val="35"/>
    <w:qFormat/>
    <w:uiPriority w:val="62"/>
    <w:pPr>
      <w:spacing w:after="0" w:line="240" w:lineRule="auto"/>
    </w:p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  <w:insideH w:val="single" w:color="C0504D" w:themeColor="accent2" w:sz="8" w:space="0"/>
        <w:insideV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18" w:space="0"/>
          <w:right w:val="single" w:color="C0504D" w:themeColor="accent2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C0504D" w:themeColor="accent2" w:sz="6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band1Vert"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  <w:shd w:val="clear" w:color="auto" w:fill="EFD3D3" w:themeFill="accent2" w:themeFillTint="3F"/>
      </w:tcPr>
    </w:tblStylePr>
    <w:tblStylePr w:type="band1Horz"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V w:val="single" w:sz="8" w:space="0"/>
        </w:tcBorders>
        <w:shd w:val="clear" w:color="auto" w:fill="EFD3D3" w:themeFill="accent2" w:themeFillTint="3F"/>
      </w:tcPr>
    </w:tblStylePr>
    <w:tblStylePr w:type="band2Horz"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V w:val="single" w:sz="8" w:space="0"/>
        </w:tcBorders>
      </w:tcPr>
    </w:tblStylePr>
  </w:style>
  <w:style w:type="table" w:styleId="54">
    <w:name w:val="Light Grid Accent 3"/>
    <w:basedOn w:val="35"/>
    <w:qFormat/>
    <w:uiPriority w:val="62"/>
    <w:pPr>
      <w:spacing w:after="0" w:line="240" w:lineRule="auto"/>
    </w:p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  <w:insideH w:val="single" w:color="9BBB59" w:themeColor="accent3" w:sz="8" w:space="0"/>
        <w:insideV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18" w:space="0"/>
          <w:right w:val="single" w:color="9BBB59" w:themeColor="accent3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9BBB59" w:themeColor="accent3" w:sz="6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band1Vert"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  <w:shd w:val="clear" w:color="auto" w:fill="E6EED5" w:themeFill="accent3" w:themeFillTint="3F"/>
      </w:tcPr>
    </w:tblStylePr>
    <w:tblStylePr w:type="band1Horz"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V w:val="single" w:sz="8" w:space="0"/>
        </w:tcBorders>
        <w:shd w:val="clear" w:color="auto" w:fill="E6EED5" w:themeFill="accent3" w:themeFillTint="3F"/>
      </w:tcPr>
    </w:tblStylePr>
    <w:tblStylePr w:type="band2Horz"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V w:val="single" w:sz="8" w:space="0"/>
        </w:tcBorders>
      </w:tcPr>
    </w:tblStylePr>
  </w:style>
  <w:style w:type="table" w:styleId="55">
    <w:name w:val="Light Grid Accent 4"/>
    <w:basedOn w:val="35"/>
    <w:qFormat/>
    <w:uiPriority w:val="62"/>
    <w:pPr>
      <w:spacing w:after="0" w:line="240" w:lineRule="auto"/>
    </w:p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  <w:insideH w:val="single" w:color="8064A2" w:themeColor="accent4" w:sz="8" w:space="0"/>
        <w:insideV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18" w:space="0"/>
          <w:right w:val="single" w:color="8064A2" w:themeColor="accent4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8064A2" w:themeColor="accent4" w:sz="6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band1Vert"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  <w:shd w:val="clear" w:color="auto" w:fill="DFD8E8" w:themeFill="accent4" w:themeFillTint="3F"/>
      </w:tcPr>
    </w:tblStylePr>
    <w:tblStylePr w:type="band1Horz"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V w:val="single" w:sz="8" w:space="0"/>
        </w:tcBorders>
        <w:shd w:val="clear" w:color="auto" w:fill="DFD8E8" w:themeFill="accent4" w:themeFillTint="3F"/>
      </w:tcPr>
    </w:tblStylePr>
    <w:tblStylePr w:type="band2Horz"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V w:val="single" w:sz="8" w:space="0"/>
        </w:tcBorders>
      </w:tcPr>
    </w:tblStylePr>
  </w:style>
  <w:style w:type="table" w:styleId="56">
    <w:name w:val="Light Grid Accent 5"/>
    <w:basedOn w:val="35"/>
    <w:qFormat/>
    <w:uiPriority w:val="62"/>
    <w:pPr>
      <w:spacing w:after="0" w:line="240" w:lineRule="auto"/>
    </w:p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  <w:insideH w:val="single" w:color="4BACC6" w:themeColor="accent5" w:sz="8" w:space="0"/>
        <w:insideV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18" w:space="0"/>
          <w:right w:val="single" w:color="4BACC6" w:themeColor="accent5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4BACC6" w:themeColor="accent5" w:sz="6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band1Vert"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  <w:shd w:val="clear" w:color="auto" w:fill="D2EAF0" w:themeFill="accent5" w:themeFillTint="3F"/>
      </w:tcPr>
    </w:tblStylePr>
    <w:tblStylePr w:type="band1Horz"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V w:val="single" w:sz="8" w:space="0"/>
        </w:tcBorders>
        <w:shd w:val="clear" w:color="auto" w:fill="D2EAF0" w:themeFill="accent5" w:themeFillTint="3F"/>
      </w:tcPr>
    </w:tblStylePr>
    <w:tblStylePr w:type="band2Horz"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V w:val="single" w:sz="8" w:space="0"/>
        </w:tcBorders>
      </w:tcPr>
    </w:tblStylePr>
  </w:style>
  <w:style w:type="table" w:styleId="57">
    <w:name w:val="Light Grid Accent 6"/>
    <w:basedOn w:val="35"/>
    <w:qFormat/>
    <w:uiPriority w:val="62"/>
    <w:pPr>
      <w:spacing w:after="0" w:line="240" w:lineRule="auto"/>
    </w:p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  <w:insideH w:val="single" w:color="F79646" w:themeColor="accent6" w:sz="8" w:space="0"/>
        <w:insideV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18" w:space="0"/>
          <w:right w:val="single" w:color="F79646" w:themeColor="accent6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F79646" w:themeColor="accent6" w:sz="6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band1Vert"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  <w:shd w:val="clear" w:color="auto" w:fill="FDE5D1" w:themeFill="accent6" w:themeFillTint="3F"/>
      </w:tcPr>
    </w:tblStylePr>
    <w:tblStylePr w:type="band1Horz"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V w:val="single" w:sz="8" w:space="0"/>
        </w:tcBorders>
        <w:shd w:val="clear" w:color="auto" w:fill="FDE5D1" w:themeFill="accent6" w:themeFillTint="3F"/>
      </w:tcPr>
    </w:tblStylePr>
    <w:tblStylePr w:type="band2Horz"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V w:val="single" w:sz="8" w:space="0"/>
        </w:tcBorders>
      </w:tcPr>
    </w:tblStylePr>
  </w:style>
  <w:style w:type="table" w:styleId="58">
    <w:name w:val="Medium Shading 1"/>
    <w:basedOn w:val="35"/>
    <w:qFormat/>
    <w:uiPriority w:val="63"/>
    <w:pPr>
      <w:spacing w:after="0" w:line="240" w:lineRule="auto"/>
    </w:pPr>
    <w:tblPr>
      <w:tblBorders>
        <w:top w:val="single" w:color="3F3F3F" w:themeColor="text1" w:themeTint="BF" w:sz="8" w:space="0"/>
        <w:left w:val="single" w:color="3F3F3F" w:themeColor="text1" w:themeTint="BF" w:sz="8" w:space="0"/>
        <w:bottom w:val="single" w:color="3F3F3F" w:themeColor="text1" w:themeTint="BF" w:sz="8" w:space="0"/>
        <w:right w:val="single" w:color="3F3F3F" w:themeColor="text1" w:themeTint="BF" w:sz="8" w:space="0"/>
        <w:insideH w:val="single" w:color="3F3F3F" w:themeColor="text1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3F3F3F" w:themeColor="text1" w:themeTint="BF" w:sz="8" w:space="0"/>
          <w:left w:val="single" w:color="3F3F3F" w:themeColor="text1" w:themeTint="BF" w:sz="8" w:space="0"/>
          <w:bottom w:val="single" w:color="3F3F3F" w:themeColor="text1" w:themeTint="BF" w:sz="8" w:space="0"/>
          <w:right w:val="single" w:color="3F3F3F" w:themeColor="text1" w:themeTint="BF" w:sz="8" w:space="0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3F3F3F" w:themeColor="text1" w:themeTint="BF" w:sz="6" w:space="0"/>
          <w:left w:val="single" w:color="3F3F3F" w:themeColor="text1" w:themeTint="BF" w:sz="8" w:space="0"/>
          <w:bottom w:val="single" w:color="3F3F3F" w:themeColor="text1" w:themeTint="BF" w:sz="8" w:space="0"/>
          <w:right w:val="single" w:color="3F3F3F" w:themeColor="tex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BFBFBF" w:themeFill="text1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BFBFBF" w:themeFill="text1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59">
    <w:name w:val="Medium Shading 1 Accent 1"/>
    <w:basedOn w:val="35"/>
    <w:qFormat/>
    <w:uiPriority w:val="63"/>
    <w:pPr>
      <w:spacing w:after="0" w:line="240" w:lineRule="auto"/>
    </w:pPr>
    <w:tblPr>
      <w:tblBorders>
        <w:top w:val="single" w:color="7BA0CD" w:themeColor="accent1" w:themeTint="BF" w:sz="8" w:space="0"/>
        <w:left w:val="single" w:color="7BA0CD" w:themeColor="accent1" w:themeTint="BF" w:sz="8" w:space="0"/>
        <w:bottom w:val="single" w:color="7BA0CD" w:themeColor="accent1" w:themeTint="BF" w:sz="8" w:space="0"/>
        <w:right w:val="single" w:color="7BA0CD" w:themeColor="accent1" w:themeTint="BF" w:sz="8" w:space="0"/>
        <w:insideH w:val="single" w:color="7BA0CD" w:themeColor="accent1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7BA0CD" w:themeColor="accent1" w:themeTint="BF" w:sz="8" w:space="0"/>
          <w:left w:val="single" w:color="7BA0CD" w:themeColor="accent1" w:themeTint="BF" w:sz="8" w:space="0"/>
          <w:bottom w:val="single" w:color="7BA0CD" w:themeColor="accent1" w:themeTint="BF" w:sz="8" w:space="0"/>
          <w:right w:val="single" w:color="7BA0CD" w:themeColor="accent1" w:themeTint="BF" w:sz="8" w:space="0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7BA0CD" w:themeColor="accent1" w:themeTint="BF" w:sz="6" w:space="0"/>
          <w:left w:val="single" w:color="7BA0CD" w:themeColor="accent1" w:themeTint="BF" w:sz="8" w:space="0"/>
          <w:bottom w:val="single" w:color="7BA0CD" w:themeColor="accent1" w:themeTint="BF" w:sz="8" w:space="0"/>
          <w:right w:val="single" w:color="7BA0CD" w:themeColor="accen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D3DFEE" w:themeFill="accent1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0">
    <w:name w:val="Medium Shading 1 Accent 2"/>
    <w:basedOn w:val="35"/>
    <w:qFormat/>
    <w:uiPriority w:val="63"/>
    <w:pPr>
      <w:spacing w:after="0" w:line="240" w:lineRule="auto"/>
    </w:pPr>
    <w:tblPr>
      <w:tblBorders>
        <w:top w:val="single" w:color="CF7B79" w:themeColor="accent2" w:themeTint="BF" w:sz="8" w:space="0"/>
        <w:left w:val="single" w:color="CF7B79" w:themeColor="accent2" w:themeTint="BF" w:sz="8" w:space="0"/>
        <w:bottom w:val="single" w:color="CF7B79" w:themeColor="accent2" w:themeTint="BF" w:sz="8" w:space="0"/>
        <w:right w:val="single" w:color="CF7B79" w:themeColor="accent2" w:themeTint="BF" w:sz="8" w:space="0"/>
        <w:insideH w:val="single" w:color="CF7B79" w:themeColor="accent2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CF7B79" w:themeColor="accent2" w:themeTint="BF" w:sz="8" w:space="0"/>
          <w:left w:val="single" w:color="CF7B79" w:themeColor="accent2" w:themeTint="BF" w:sz="8" w:space="0"/>
          <w:bottom w:val="single" w:color="CF7B79" w:themeColor="accent2" w:themeTint="BF" w:sz="8" w:space="0"/>
          <w:right w:val="single" w:color="CF7B79" w:themeColor="accent2" w:themeTint="BF" w:sz="8" w:space="0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CF7B79" w:themeColor="accent2" w:themeTint="BF" w:sz="6" w:space="0"/>
          <w:left w:val="single" w:color="CF7B79" w:themeColor="accent2" w:themeTint="BF" w:sz="8" w:space="0"/>
          <w:bottom w:val="single" w:color="CF7B79" w:themeColor="accent2" w:themeTint="BF" w:sz="8" w:space="0"/>
          <w:right w:val="single" w:color="CF7B79" w:themeColor="accent2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EFD3D3" w:themeFill="accent2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EFD3D3" w:themeFill="accent2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1">
    <w:name w:val="Medium Shading 1 Accent 3"/>
    <w:basedOn w:val="35"/>
    <w:qFormat/>
    <w:uiPriority w:val="63"/>
    <w:pPr>
      <w:spacing w:after="0" w:line="240" w:lineRule="auto"/>
    </w:pPr>
    <w:tblPr>
      <w:tblBorders>
        <w:top w:val="single" w:color="B4CC82" w:themeColor="accent3" w:themeTint="BF" w:sz="8" w:space="0"/>
        <w:left w:val="single" w:color="B4CC82" w:themeColor="accent3" w:themeTint="BF" w:sz="8" w:space="0"/>
        <w:bottom w:val="single" w:color="B4CC82" w:themeColor="accent3" w:themeTint="BF" w:sz="8" w:space="0"/>
        <w:right w:val="single" w:color="B4CC82" w:themeColor="accent3" w:themeTint="BF" w:sz="8" w:space="0"/>
        <w:insideH w:val="single" w:color="B4CC82" w:themeColor="accent3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B4CC82" w:themeColor="accent3" w:themeTint="BF" w:sz="8" w:space="0"/>
          <w:left w:val="single" w:color="B4CC82" w:themeColor="accent3" w:themeTint="BF" w:sz="8" w:space="0"/>
          <w:bottom w:val="single" w:color="B4CC82" w:themeColor="accent3" w:themeTint="BF" w:sz="8" w:space="0"/>
          <w:right w:val="single" w:color="B4CC82" w:themeColor="accent3" w:themeTint="BF" w:sz="8" w:space="0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B4CC82" w:themeColor="accent3" w:themeTint="BF" w:sz="6" w:space="0"/>
          <w:left w:val="single" w:color="B4CC82" w:themeColor="accent3" w:themeTint="BF" w:sz="8" w:space="0"/>
          <w:bottom w:val="single" w:color="B4CC82" w:themeColor="accent3" w:themeTint="BF" w:sz="8" w:space="0"/>
          <w:right w:val="single" w:color="B4CC82" w:themeColor="accent3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E6EED5" w:themeFill="accent3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2">
    <w:name w:val="Medium Shading 1 Accent 4"/>
    <w:basedOn w:val="35"/>
    <w:qFormat/>
    <w:uiPriority w:val="63"/>
    <w:pPr>
      <w:spacing w:after="0" w:line="240" w:lineRule="auto"/>
    </w:pPr>
    <w:tblPr>
      <w:tblBorders>
        <w:top w:val="single" w:color="9F8AB9" w:themeColor="accent4" w:themeTint="BF" w:sz="8" w:space="0"/>
        <w:left w:val="single" w:color="9F8AB9" w:themeColor="accent4" w:themeTint="BF" w:sz="8" w:space="0"/>
        <w:bottom w:val="single" w:color="9F8AB9" w:themeColor="accent4" w:themeTint="BF" w:sz="8" w:space="0"/>
        <w:right w:val="single" w:color="9F8AB9" w:themeColor="accent4" w:themeTint="BF" w:sz="8" w:space="0"/>
        <w:insideH w:val="single" w:color="9F8AB9" w:themeColor="accent4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9F8AB9" w:themeColor="accent4" w:themeTint="BF" w:sz="8" w:space="0"/>
          <w:left w:val="single" w:color="9F8AB9" w:themeColor="accent4" w:themeTint="BF" w:sz="8" w:space="0"/>
          <w:bottom w:val="single" w:color="9F8AB9" w:themeColor="accent4" w:themeTint="BF" w:sz="8" w:space="0"/>
          <w:right w:val="single" w:color="9F8AB9" w:themeColor="accent4" w:themeTint="BF" w:sz="8" w:space="0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9F8AB9" w:themeColor="accent4" w:themeTint="BF" w:sz="6" w:space="0"/>
          <w:left w:val="single" w:color="9F8AB9" w:themeColor="accent4" w:themeTint="BF" w:sz="8" w:space="0"/>
          <w:bottom w:val="single" w:color="9F8AB9" w:themeColor="accent4" w:themeTint="BF" w:sz="8" w:space="0"/>
          <w:right w:val="single" w:color="9F8AB9" w:themeColor="accent4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DFD8E8" w:themeFill="accent4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3">
    <w:name w:val="Medium Shading 1 Accent 5"/>
    <w:basedOn w:val="35"/>
    <w:qFormat/>
    <w:uiPriority w:val="63"/>
    <w:pPr>
      <w:spacing w:after="0" w:line="240" w:lineRule="auto"/>
    </w:pPr>
    <w:tblPr>
      <w:tblBorders>
        <w:top w:val="single" w:color="78C0D4" w:themeColor="accent5" w:themeTint="BF" w:sz="8" w:space="0"/>
        <w:left w:val="single" w:color="78C0D4" w:themeColor="accent5" w:themeTint="BF" w:sz="8" w:space="0"/>
        <w:bottom w:val="single" w:color="78C0D4" w:themeColor="accent5" w:themeTint="BF" w:sz="8" w:space="0"/>
        <w:right w:val="single" w:color="78C0D4" w:themeColor="accent5" w:themeTint="BF" w:sz="8" w:space="0"/>
        <w:insideH w:val="single" w:color="78C0D4" w:themeColor="accent5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78C0D4" w:themeColor="accent5" w:themeTint="BF" w:sz="8" w:space="0"/>
          <w:left w:val="single" w:color="78C0D4" w:themeColor="accent5" w:themeTint="BF" w:sz="8" w:space="0"/>
          <w:bottom w:val="single" w:color="78C0D4" w:themeColor="accent5" w:themeTint="BF" w:sz="8" w:space="0"/>
          <w:right w:val="single" w:color="78C0D4" w:themeColor="accent5" w:themeTint="BF" w:sz="8" w:space="0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78C0D4" w:themeColor="accent5" w:themeTint="BF" w:sz="6" w:space="0"/>
          <w:left w:val="single" w:color="78C0D4" w:themeColor="accent5" w:themeTint="BF" w:sz="8" w:space="0"/>
          <w:bottom w:val="single" w:color="78C0D4" w:themeColor="accent5" w:themeTint="BF" w:sz="8" w:space="0"/>
          <w:right w:val="single" w:color="78C0D4" w:themeColor="accent5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D2EAF0" w:themeFill="accent5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D2EAF0" w:themeFill="accent5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4">
    <w:name w:val="Medium Shading 1 Accent 6"/>
    <w:basedOn w:val="35"/>
    <w:qFormat/>
    <w:uiPriority w:val="63"/>
    <w:pPr>
      <w:spacing w:after="0" w:line="240" w:lineRule="auto"/>
    </w:pPr>
    <w:tblPr>
      <w:tblBorders>
        <w:top w:val="single" w:color="F9B074" w:themeColor="accent6" w:themeTint="BF" w:sz="8" w:space="0"/>
        <w:left w:val="single" w:color="F9B074" w:themeColor="accent6" w:themeTint="BF" w:sz="8" w:space="0"/>
        <w:bottom w:val="single" w:color="F9B074" w:themeColor="accent6" w:themeTint="BF" w:sz="8" w:space="0"/>
        <w:right w:val="single" w:color="F9B074" w:themeColor="accent6" w:themeTint="BF" w:sz="8" w:space="0"/>
        <w:insideH w:val="single" w:color="F9B074" w:themeColor="accent6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9B074" w:themeColor="accent6" w:themeTint="BF" w:sz="8" w:space="0"/>
          <w:left w:val="single" w:color="F9B074" w:themeColor="accent6" w:themeTint="BF" w:sz="8" w:space="0"/>
          <w:bottom w:val="single" w:color="F9B074" w:themeColor="accent6" w:themeTint="BF" w:sz="8" w:space="0"/>
          <w:right w:val="single" w:color="F9B074" w:themeColor="accent6" w:themeTint="BF" w:sz="8" w:space="0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F9B074" w:themeColor="accent6" w:themeTint="BF" w:sz="6" w:space="0"/>
          <w:left w:val="single" w:color="F9B074" w:themeColor="accent6" w:themeTint="BF" w:sz="8" w:space="0"/>
          <w:bottom w:val="single" w:color="F9B074" w:themeColor="accent6" w:themeTint="BF" w:sz="8" w:space="0"/>
          <w:right w:val="single" w:color="F9B074" w:themeColor="accent6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FDE5D1" w:themeFill="accent6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FDE5D1" w:themeFill="accent6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5">
    <w:name w:val="Medium Shading 2"/>
    <w:basedOn w:val="35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66">
    <w:name w:val="Medium Shading 2 Accent 1"/>
    <w:basedOn w:val="35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67">
    <w:name w:val="Medium Shading 2 Accent 2"/>
    <w:basedOn w:val="35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68">
    <w:name w:val="Medium Shading 2 Accent 3"/>
    <w:basedOn w:val="35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69">
    <w:name w:val="Medium Shading 2 Accent 4"/>
    <w:basedOn w:val="35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70">
    <w:name w:val="Medium Shading 2 Accent 5"/>
    <w:basedOn w:val="35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71">
    <w:name w:val="Medium Shading 2 Accent 6"/>
    <w:basedOn w:val="35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72">
    <w:name w:val="Medium List 1"/>
    <w:basedOn w:val="35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bottom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000000" w:themeColor="text1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000000" w:themeColor="text1" w:sz="8" w:space="0"/>
          <w:bottom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000000" w:themeColor="text1" w:sz="8" w:space="0"/>
          <w:bottom w:val="single" w:color="000000" w:themeColor="text1" w:sz="8" w:space="0"/>
        </w:tcBorders>
      </w:tcPr>
    </w:tblStylePr>
    <w:tblStylePr w:type="band1Vert">
      <w:tblPr>
        <w:tblLayout w:type="fixed"/>
      </w:tblPr>
      <w:tcPr>
        <w:shd w:val="clear" w:color="auto" w:fill="BFBFBF" w:themeFill="text1" w:themeFillTint="3F"/>
      </w:tcPr>
    </w:tblStylePr>
    <w:tblStylePr w:type="band1Horz">
      <w:tblPr>
        <w:tblLayout w:type="fixed"/>
      </w:tblPr>
      <w:tcPr>
        <w:shd w:val="clear" w:color="auto" w:fill="BFBFBF" w:themeFill="text1" w:themeFillTint="3F"/>
      </w:tcPr>
    </w:tblStylePr>
  </w:style>
  <w:style w:type="table" w:styleId="73">
    <w:name w:val="Medium List 1 Accent 1"/>
    <w:basedOn w:val="35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bottom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4F81BD" w:themeColor="accent1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4F81BD" w:themeColor="accent1" w:sz="8" w:space="0"/>
          <w:bottom w:val="single" w:color="4F81BD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4F81BD" w:themeColor="accent1" w:sz="8" w:space="0"/>
          <w:bottom w:val="single" w:color="4F81BD" w:themeColor="accent1" w:sz="8" w:space="0"/>
        </w:tcBorders>
      </w:tcPr>
    </w:tblStylePr>
    <w:tblStylePr w:type="band1Vert">
      <w:tblPr>
        <w:tblLayout w:type="fixed"/>
      </w:tblPr>
      <w:tcPr>
        <w:shd w:val="clear" w:color="auto" w:fill="D3DFEE" w:themeFill="accent1" w:themeFillTint="3F"/>
      </w:tcPr>
    </w:tblStylePr>
    <w:tblStylePr w:type="band1Horz">
      <w:tblPr>
        <w:tblLayout w:type="fixed"/>
      </w:tblPr>
      <w:tcPr>
        <w:shd w:val="clear" w:color="auto" w:fill="D3DFEE" w:themeFill="accent1" w:themeFillTint="3F"/>
      </w:tcPr>
    </w:tblStylePr>
  </w:style>
  <w:style w:type="table" w:styleId="74">
    <w:name w:val="Medium List 1 Accent 2"/>
    <w:basedOn w:val="35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bottom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C0504D" w:themeColor="accent2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C0504D" w:themeColor="accent2" w:sz="8" w:space="0"/>
          <w:bottom w:val="single" w:color="C0504D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C0504D" w:themeColor="accent2" w:sz="8" w:space="0"/>
          <w:bottom w:val="single" w:color="C0504D" w:themeColor="accent2" w:sz="8" w:space="0"/>
        </w:tcBorders>
      </w:tcPr>
    </w:tblStylePr>
    <w:tblStylePr w:type="band1Vert">
      <w:tblPr>
        <w:tblLayout w:type="fixed"/>
      </w:tblPr>
      <w:tcPr>
        <w:shd w:val="clear" w:color="auto" w:fill="EFD3D3" w:themeFill="accent2" w:themeFillTint="3F"/>
      </w:tcPr>
    </w:tblStylePr>
    <w:tblStylePr w:type="band1Horz">
      <w:tblPr>
        <w:tblLayout w:type="fixed"/>
      </w:tblPr>
      <w:tcPr>
        <w:shd w:val="clear" w:color="auto" w:fill="EFD3D3" w:themeFill="accent2" w:themeFillTint="3F"/>
      </w:tcPr>
    </w:tblStylePr>
  </w:style>
  <w:style w:type="table" w:styleId="75">
    <w:name w:val="Medium List 1 Accent 3"/>
    <w:basedOn w:val="35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bottom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9BBB59" w:themeColor="accent3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9BBB59" w:themeColor="accent3" w:sz="8" w:space="0"/>
          <w:bottom w:val="single" w:color="9BBB59" w:themeColor="accent3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9BBB59" w:themeColor="accent3" w:sz="8" w:space="0"/>
          <w:bottom w:val="single" w:color="9BBB59" w:themeColor="accent3" w:sz="8" w:space="0"/>
        </w:tcBorders>
      </w:tcPr>
    </w:tblStylePr>
    <w:tblStylePr w:type="band1Vert">
      <w:tblPr>
        <w:tblLayout w:type="fixed"/>
      </w:tblPr>
      <w:tcPr>
        <w:shd w:val="clear" w:color="auto" w:fill="E6EED5" w:themeFill="accent3" w:themeFillTint="3F"/>
      </w:tcPr>
    </w:tblStylePr>
    <w:tblStylePr w:type="band1Horz">
      <w:tblPr>
        <w:tblLayout w:type="fixed"/>
      </w:tblPr>
      <w:tcPr>
        <w:shd w:val="clear" w:color="auto" w:fill="E6EED5" w:themeFill="accent3" w:themeFillTint="3F"/>
      </w:tcPr>
    </w:tblStylePr>
  </w:style>
  <w:style w:type="table" w:styleId="76">
    <w:name w:val="Medium List 1 Accent 4"/>
    <w:basedOn w:val="35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bottom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8064A2" w:themeColor="accent4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8064A2" w:themeColor="accent4" w:sz="8" w:space="0"/>
          <w:bottom w:val="single" w:color="8064A2" w:themeColor="accent4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8064A2" w:themeColor="accent4" w:sz="8" w:space="0"/>
          <w:bottom w:val="single" w:color="8064A2" w:themeColor="accent4" w:sz="8" w:space="0"/>
        </w:tcBorders>
      </w:tcPr>
    </w:tblStylePr>
    <w:tblStylePr w:type="band1Vert">
      <w:tblPr>
        <w:tblLayout w:type="fixed"/>
      </w:tblPr>
      <w:tcPr>
        <w:shd w:val="clear" w:color="auto" w:fill="DFD8E8" w:themeFill="accent4" w:themeFillTint="3F"/>
      </w:tcPr>
    </w:tblStylePr>
    <w:tblStylePr w:type="band1Horz">
      <w:tblPr>
        <w:tblLayout w:type="fixed"/>
      </w:tblPr>
      <w:tcPr>
        <w:shd w:val="clear" w:color="auto" w:fill="DFD8E8" w:themeFill="accent4" w:themeFillTint="3F"/>
      </w:tcPr>
    </w:tblStylePr>
  </w:style>
  <w:style w:type="table" w:styleId="77">
    <w:name w:val="Medium List 1 Accent 5"/>
    <w:basedOn w:val="35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bottom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4BACC6" w:themeColor="accent5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4BACC6" w:themeColor="accent5" w:sz="8" w:space="0"/>
          <w:bottom w:val="single" w:color="4BACC6" w:themeColor="accent5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4BACC6" w:themeColor="accent5" w:sz="8" w:space="0"/>
          <w:bottom w:val="single" w:color="4BACC6" w:themeColor="accent5" w:sz="8" w:space="0"/>
        </w:tcBorders>
      </w:tcPr>
    </w:tblStylePr>
    <w:tblStylePr w:type="band1Vert">
      <w:tblPr>
        <w:tblLayout w:type="fixed"/>
      </w:tblPr>
      <w:tcPr>
        <w:shd w:val="clear" w:color="auto" w:fill="D2EAF0" w:themeFill="accent5" w:themeFillTint="3F"/>
      </w:tcPr>
    </w:tblStylePr>
    <w:tblStylePr w:type="band1Horz">
      <w:tblPr>
        <w:tblLayout w:type="fixed"/>
      </w:tblPr>
      <w:tcPr>
        <w:shd w:val="clear" w:color="auto" w:fill="D2EAF0" w:themeFill="accent5" w:themeFillTint="3F"/>
      </w:tcPr>
    </w:tblStylePr>
  </w:style>
  <w:style w:type="table" w:styleId="78">
    <w:name w:val="Medium List 1 Accent 6"/>
    <w:basedOn w:val="35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bottom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F79646" w:themeColor="accent6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F79646" w:themeColor="accent6" w:sz="8" w:space="0"/>
          <w:bottom w:val="single" w:color="F79646" w:themeColor="accent6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F79646" w:themeColor="accent6" w:sz="8" w:space="0"/>
          <w:bottom w:val="single" w:color="F79646" w:themeColor="accent6" w:sz="8" w:space="0"/>
        </w:tcBorders>
      </w:tcPr>
    </w:tblStylePr>
    <w:tblStylePr w:type="band1Vert">
      <w:tblPr>
        <w:tblLayout w:type="fixed"/>
      </w:tblPr>
      <w:tcPr>
        <w:shd w:val="clear" w:color="auto" w:fill="FDE5D1" w:themeFill="accent6" w:themeFillTint="3F"/>
      </w:tcPr>
    </w:tblStylePr>
    <w:tblStylePr w:type="band1Horz">
      <w:tblPr>
        <w:tblLayout w:type="fixed"/>
      </w:tblPr>
      <w:tcPr>
        <w:shd w:val="clear" w:color="auto" w:fill="FDE5D1" w:themeFill="accent6" w:themeFillTint="3F"/>
      </w:tcPr>
    </w:tblStylePr>
  </w:style>
  <w:style w:type="table" w:styleId="79">
    <w:name w:val="Medium List 2"/>
    <w:basedOn w:val="35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000000" w:themeColor="text1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000000" w:themeColor="text1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000000" w:themeColor="text1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000000" w:themeColor="text1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BFBFBF" w:themeFill="text1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0">
    <w:name w:val="Medium List 2 Accent 1"/>
    <w:basedOn w:val="35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4F81BD" w:themeColor="accent1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4F81BD" w:themeColor="accent1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4F81BD" w:themeColor="accent1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4F81BD" w:themeColor="accent1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1">
    <w:name w:val="Medium List 2 Accent 2"/>
    <w:basedOn w:val="35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C0504D" w:themeColor="accent2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C0504D" w:themeColor="accent2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C0504D" w:themeColor="accent2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EFD3D3" w:themeFill="accent2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2">
    <w:name w:val="Medium List 2 Accent 3"/>
    <w:basedOn w:val="35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9BBB59" w:themeColor="accent3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9BBB59" w:themeColor="accent3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9BBB59" w:themeColor="accent3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9BBB59" w:themeColor="accent3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3">
    <w:name w:val="Medium List 2 Accent 4"/>
    <w:basedOn w:val="35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8064A2" w:themeColor="accent4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8064A2" w:themeColor="accent4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8064A2" w:themeColor="accent4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8064A2" w:themeColor="accent4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4">
    <w:name w:val="Medium List 2 Accent 5"/>
    <w:basedOn w:val="35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4BACC6" w:themeColor="accent5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4BACC6" w:themeColor="accent5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4BACC6" w:themeColor="accent5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4BACC6" w:themeColor="accent5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D2EAF0" w:themeFill="accent5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5">
    <w:name w:val="Medium List 2 Accent 6"/>
    <w:basedOn w:val="35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F79646" w:themeColor="accent6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F79646" w:themeColor="accent6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79646" w:themeColor="accent6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F79646" w:themeColor="accent6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FDE5D1" w:themeFill="accent6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6">
    <w:name w:val="Medium Grid 1"/>
    <w:basedOn w:val="35"/>
    <w:qFormat/>
    <w:uiPriority w:val="67"/>
    <w:pPr>
      <w:spacing w:after="0" w:line="240" w:lineRule="auto"/>
    </w:pPr>
    <w:tblPr>
      <w:tblBorders>
        <w:top w:val="single" w:color="3F3F3F" w:themeColor="text1" w:themeTint="BF" w:sz="8" w:space="0"/>
        <w:left w:val="single" w:color="3F3F3F" w:themeColor="text1" w:themeTint="BF" w:sz="8" w:space="0"/>
        <w:bottom w:val="single" w:color="3F3F3F" w:themeColor="text1" w:themeTint="BF" w:sz="8" w:space="0"/>
        <w:right w:val="single" w:color="3F3F3F" w:themeColor="text1" w:themeTint="BF" w:sz="8" w:space="0"/>
        <w:insideH w:val="single" w:color="3F3F3F" w:themeColor="text1" w:themeTint="BF" w:sz="8" w:space="0"/>
        <w:insideV w:val="single" w:color="3F3F3F" w:themeColor="text1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FBFBF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3F3F3F" w:themeColor="text1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7F7F7F" w:themeFill="text1" w:themeFillTint="7F"/>
      </w:tcPr>
    </w:tblStylePr>
    <w:tblStylePr w:type="band1Horz">
      <w:tblPr>
        <w:tblLayout w:type="fixed"/>
      </w:tblPr>
      <w:tcPr>
        <w:shd w:val="clear" w:color="auto" w:fill="7F7F7F" w:themeFill="text1" w:themeFillTint="7F"/>
      </w:tcPr>
    </w:tblStylePr>
  </w:style>
  <w:style w:type="table" w:styleId="87">
    <w:name w:val="Medium Grid 1 Accent 1"/>
    <w:basedOn w:val="35"/>
    <w:qFormat/>
    <w:uiPriority w:val="67"/>
    <w:pPr>
      <w:spacing w:after="0" w:line="240" w:lineRule="auto"/>
    </w:pPr>
    <w:tblPr>
      <w:tblBorders>
        <w:top w:val="single" w:color="7BA0CD" w:themeColor="accent1" w:themeTint="BF" w:sz="8" w:space="0"/>
        <w:left w:val="single" w:color="7BA0CD" w:themeColor="accent1" w:themeTint="BF" w:sz="8" w:space="0"/>
        <w:bottom w:val="single" w:color="7BA0CD" w:themeColor="accent1" w:themeTint="BF" w:sz="8" w:space="0"/>
        <w:right w:val="single" w:color="7BA0CD" w:themeColor="accent1" w:themeTint="BF" w:sz="8" w:space="0"/>
        <w:insideH w:val="single" w:color="7BA0CD" w:themeColor="accent1" w:themeTint="BF" w:sz="8" w:space="0"/>
        <w:insideV w:val="single" w:color="7BA0CD" w:themeColor="accent1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7BA0CD" w:themeColor="accent1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A7C0DE" w:themeFill="accent1" w:themeFillTint="7F"/>
      </w:tcPr>
    </w:tblStylePr>
    <w:tblStylePr w:type="band1Horz">
      <w:tblPr>
        <w:tblLayout w:type="fixed"/>
      </w:tblPr>
      <w:tcPr>
        <w:shd w:val="clear" w:color="auto" w:fill="A7C0DE" w:themeFill="accent1" w:themeFillTint="7F"/>
      </w:tcPr>
    </w:tblStylePr>
  </w:style>
  <w:style w:type="table" w:styleId="88">
    <w:name w:val="Medium Grid 1 Accent 2"/>
    <w:basedOn w:val="35"/>
    <w:qFormat/>
    <w:uiPriority w:val="67"/>
    <w:pPr>
      <w:spacing w:after="0" w:line="240" w:lineRule="auto"/>
    </w:pPr>
    <w:tblPr>
      <w:tblBorders>
        <w:top w:val="single" w:color="CF7B79" w:themeColor="accent2" w:themeTint="BF" w:sz="8" w:space="0"/>
        <w:left w:val="single" w:color="CF7B79" w:themeColor="accent2" w:themeTint="BF" w:sz="8" w:space="0"/>
        <w:bottom w:val="single" w:color="CF7B79" w:themeColor="accent2" w:themeTint="BF" w:sz="8" w:space="0"/>
        <w:right w:val="single" w:color="CF7B79" w:themeColor="accent2" w:themeTint="BF" w:sz="8" w:space="0"/>
        <w:insideH w:val="single" w:color="CF7B79" w:themeColor="accent2" w:themeTint="BF" w:sz="8" w:space="0"/>
        <w:insideV w:val="single" w:color="CF7B79" w:themeColor="accent2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CF7B79" w:themeColor="accent2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DFA7A6" w:themeFill="accent2" w:themeFillTint="7F"/>
      </w:tcPr>
    </w:tblStylePr>
    <w:tblStylePr w:type="band1Horz">
      <w:tblPr>
        <w:tblLayout w:type="fixed"/>
      </w:tblPr>
      <w:tcPr>
        <w:shd w:val="clear" w:color="auto" w:fill="DFA7A6" w:themeFill="accent2" w:themeFillTint="7F"/>
      </w:tcPr>
    </w:tblStylePr>
  </w:style>
  <w:style w:type="table" w:styleId="89">
    <w:name w:val="Medium Grid 1 Accent 3"/>
    <w:basedOn w:val="35"/>
    <w:qFormat/>
    <w:uiPriority w:val="67"/>
    <w:pPr>
      <w:spacing w:after="0" w:line="240" w:lineRule="auto"/>
    </w:pPr>
    <w:tblPr>
      <w:tblBorders>
        <w:top w:val="single" w:color="B4CC82" w:themeColor="accent3" w:themeTint="BF" w:sz="8" w:space="0"/>
        <w:left w:val="single" w:color="B4CC82" w:themeColor="accent3" w:themeTint="BF" w:sz="8" w:space="0"/>
        <w:bottom w:val="single" w:color="B4CC82" w:themeColor="accent3" w:themeTint="BF" w:sz="8" w:space="0"/>
        <w:right w:val="single" w:color="B4CC82" w:themeColor="accent3" w:themeTint="BF" w:sz="8" w:space="0"/>
        <w:insideH w:val="single" w:color="B4CC82" w:themeColor="accent3" w:themeTint="BF" w:sz="8" w:space="0"/>
        <w:insideV w:val="single" w:color="B4CC82" w:themeColor="accent3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B4CC82" w:themeColor="accent3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CDDDAC" w:themeFill="accent3" w:themeFillTint="7F"/>
      </w:tcPr>
    </w:tblStylePr>
    <w:tblStylePr w:type="band1Horz">
      <w:tblPr>
        <w:tblLayout w:type="fixed"/>
      </w:tblPr>
      <w:tcPr>
        <w:shd w:val="clear" w:color="auto" w:fill="CDDDAC" w:themeFill="accent3" w:themeFillTint="7F"/>
      </w:tcPr>
    </w:tblStylePr>
  </w:style>
  <w:style w:type="table" w:styleId="90">
    <w:name w:val="Medium Grid 1 Accent 4"/>
    <w:basedOn w:val="35"/>
    <w:qFormat/>
    <w:uiPriority w:val="67"/>
    <w:pPr>
      <w:spacing w:after="0" w:line="240" w:lineRule="auto"/>
    </w:pPr>
    <w:tblPr>
      <w:tblBorders>
        <w:top w:val="single" w:color="9F8AB9" w:themeColor="accent4" w:themeTint="BF" w:sz="8" w:space="0"/>
        <w:left w:val="single" w:color="9F8AB9" w:themeColor="accent4" w:themeTint="BF" w:sz="8" w:space="0"/>
        <w:bottom w:val="single" w:color="9F8AB9" w:themeColor="accent4" w:themeTint="BF" w:sz="8" w:space="0"/>
        <w:right w:val="single" w:color="9F8AB9" w:themeColor="accent4" w:themeTint="BF" w:sz="8" w:space="0"/>
        <w:insideH w:val="single" w:color="9F8AB9" w:themeColor="accent4" w:themeTint="BF" w:sz="8" w:space="0"/>
        <w:insideV w:val="single" w:color="9F8AB9" w:themeColor="accent4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9F8AB9" w:themeColor="accent4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BFB1D0" w:themeFill="accent4" w:themeFillTint="7F"/>
      </w:tcPr>
    </w:tblStylePr>
    <w:tblStylePr w:type="band1Horz">
      <w:tblPr>
        <w:tblLayout w:type="fixed"/>
      </w:tblPr>
      <w:tcPr>
        <w:shd w:val="clear" w:color="auto" w:fill="BFB1D0" w:themeFill="accent4" w:themeFillTint="7F"/>
      </w:tcPr>
    </w:tblStylePr>
  </w:style>
  <w:style w:type="table" w:styleId="91">
    <w:name w:val="Medium Grid 1 Accent 5"/>
    <w:basedOn w:val="35"/>
    <w:qFormat/>
    <w:uiPriority w:val="67"/>
    <w:pPr>
      <w:spacing w:after="0" w:line="240" w:lineRule="auto"/>
    </w:pPr>
    <w:tblPr>
      <w:tblBorders>
        <w:top w:val="single" w:color="78C0D4" w:themeColor="accent5" w:themeTint="BF" w:sz="8" w:space="0"/>
        <w:left w:val="single" w:color="78C0D4" w:themeColor="accent5" w:themeTint="BF" w:sz="8" w:space="0"/>
        <w:bottom w:val="single" w:color="78C0D4" w:themeColor="accent5" w:themeTint="BF" w:sz="8" w:space="0"/>
        <w:right w:val="single" w:color="78C0D4" w:themeColor="accent5" w:themeTint="BF" w:sz="8" w:space="0"/>
        <w:insideH w:val="single" w:color="78C0D4" w:themeColor="accent5" w:themeTint="BF" w:sz="8" w:space="0"/>
        <w:insideV w:val="single" w:color="78C0D4" w:themeColor="accent5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0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78C0D4" w:themeColor="accent5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A5D5E2" w:themeFill="accent5" w:themeFillTint="7F"/>
      </w:tcPr>
    </w:tblStylePr>
    <w:tblStylePr w:type="band1Horz">
      <w:tblPr>
        <w:tblLayout w:type="fixed"/>
      </w:tblPr>
      <w:tcPr>
        <w:shd w:val="clear" w:color="auto" w:fill="A5D5E2" w:themeFill="accent5" w:themeFillTint="7F"/>
      </w:tcPr>
    </w:tblStylePr>
  </w:style>
  <w:style w:type="table" w:styleId="92">
    <w:name w:val="Medium Grid 1 Accent 6"/>
    <w:basedOn w:val="35"/>
    <w:qFormat/>
    <w:uiPriority w:val="67"/>
    <w:pPr>
      <w:spacing w:after="0" w:line="240" w:lineRule="auto"/>
    </w:pPr>
    <w:tblPr>
      <w:tblBorders>
        <w:top w:val="single" w:color="F9B074" w:themeColor="accent6" w:themeTint="BF" w:sz="8" w:space="0"/>
        <w:left w:val="single" w:color="F9B074" w:themeColor="accent6" w:themeTint="BF" w:sz="8" w:space="0"/>
        <w:bottom w:val="single" w:color="F9B074" w:themeColor="accent6" w:themeTint="BF" w:sz="8" w:space="0"/>
        <w:right w:val="single" w:color="F9B074" w:themeColor="accent6" w:themeTint="BF" w:sz="8" w:space="0"/>
        <w:insideH w:val="single" w:color="F9B074" w:themeColor="accent6" w:themeTint="BF" w:sz="8" w:space="0"/>
        <w:insideV w:val="single" w:color="F9B074" w:themeColor="accent6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D1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F9B074" w:themeColor="accent6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FBCAA2" w:themeFill="accent6" w:themeFillTint="7F"/>
      </w:tcPr>
    </w:tblStylePr>
    <w:tblStylePr w:type="band1Horz">
      <w:tblPr>
        <w:tblLayout w:type="fixed"/>
      </w:tblPr>
      <w:tcPr>
        <w:shd w:val="clear" w:color="auto" w:fill="FBCAA2" w:themeFill="accent6" w:themeFillTint="7F"/>
      </w:tcPr>
    </w:tblStylePr>
  </w:style>
  <w:style w:type="table" w:styleId="93">
    <w:name w:val="Medium Grid 2"/>
    <w:basedOn w:val="35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FBFBF" w:themeFill="text1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E5E5E5" w:themeFill="text1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>
        <w:tblLayout w:type="fixed"/>
      </w:tblPr>
      <w:tcPr>
        <w:shd w:val="clear" w:color="auto" w:fill="7F7F7F" w:themeFill="text1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7F7F7F" w:themeFill="text1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4">
    <w:name w:val="Medium Grid 2 Accent 1"/>
    <w:basedOn w:val="35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  <w:insideH w:val="single" w:color="4F81BD" w:themeColor="accent1" w:sz="8" w:space="0"/>
        <w:insideV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>
        <w:tblLayout w:type="fixed"/>
      </w:tblPr>
      <w:tcPr>
        <w:shd w:val="clear" w:color="auto" w:fill="A7C0DE" w:themeFill="accent1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A7C0DE" w:themeFill="accent1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5">
    <w:name w:val="Medium Grid 2 Accent 2"/>
    <w:basedOn w:val="35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  <w:insideH w:val="single" w:color="C0504D" w:themeColor="accent2" w:sz="8" w:space="0"/>
        <w:insideV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3" w:themeFill="accent2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>
        <w:tblLayout w:type="fixed"/>
      </w:tblPr>
      <w:tcPr>
        <w:shd w:val="clear" w:color="auto" w:fill="DFA7A6" w:themeFill="accent2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DFA7A6" w:themeFill="accent2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6">
    <w:name w:val="Medium Grid 2 Accent 3"/>
    <w:basedOn w:val="35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  <w:insideH w:val="single" w:color="9BBB59" w:themeColor="accent3" w:sz="8" w:space="0"/>
        <w:insideV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>
        <w:tblLayout w:type="fixed"/>
      </w:tblPr>
      <w:tcPr>
        <w:shd w:val="clear" w:color="auto" w:fill="CDDDAC" w:themeFill="accent3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CDDDAC" w:themeFill="accent3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7">
    <w:name w:val="Medium Grid 2 Accent 4"/>
    <w:basedOn w:val="35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  <w:insideH w:val="single" w:color="8064A2" w:themeColor="accent4" w:sz="8" w:space="0"/>
        <w:insideV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F2EFF5" w:themeFill="accent4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>
        <w:tblLayout w:type="fixed"/>
      </w:tblPr>
      <w:tcPr>
        <w:shd w:val="clear" w:color="auto" w:fill="BFB1D0" w:themeFill="accent4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BFB1D0" w:themeFill="accent4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8">
    <w:name w:val="Medium Grid 2 Accent 5"/>
    <w:basedOn w:val="35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  <w:insideH w:val="single" w:color="4BACC6" w:themeColor="accent5" w:sz="8" w:space="0"/>
        <w:insideV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0" w:themeFill="accent5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>
        <w:tblLayout w:type="fixed"/>
      </w:tblPr>
      <w:tcPr>
        <w:shd w:val="clear" w:color="auto" w:fill="A5D5E2" w:themeFill="accent5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A5D5E2" w:themeFill="accent5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9">
    <w:name w:val="Medium Grid 2 Accent 6"/>
    <w:basedOn w:val="35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  <w:insideH w:val="single" w:color="F79646" w:themeColor="accent6" w:sz="8" w:space="0"/>
        <w:insideV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D1" w:themeFill="accent6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>
        <w:tblLayout w:type="fixed"/>
      </w:tblPr>
      <w:tcPr>
        <w:shd w:val="clear" w:color="auto" w:fill="FBCAA2" w:themeFill="accent6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FBCAA2" w:themeFill="accent6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100">
    <w:name w:val="Medium Grid 3"/>
    <w:basedOn w:val="35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FBFBF" w:themeFill="text1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7F7F7F" w:themeFill="text1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7F7F7F" w:themeFill="text1" w:themeFillTint="7F"/>
      </w:tcPr>
    </w:tblStylePr>
  </w:style>
  <w:style w:type="table" w:styleId="101">
    <w:name w:val="Medium Grid 3 Accent 1"/>
    <w:basedOn w:val="35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A7C0DE" w:themeFill="accent1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A7C0DE" w:themeFill="accent1" w:themeFillTint="7F"/>
      </w:tcPr>
    </w:tblStylePr>
  </w:style>
  <w:style w:type="table" w:styleId="102">
    <w:name w:val="Medium Grid 3 Accent 2"/>
    <w:basedOn w:val="35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3" w:themeFill="accent2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DFA7A6" w:themeFill="accent2" w:themeFillTint="7F"/>
      </w:tcPr>
    </w:tblStylePr>
  </w:style>
  <w:style w:type="table" w:styleId="103">
    <w:name w:val="Medium Grid 3 Accent 3"/>
    <w:basedOn w:val="35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CDDDAC" w:themeFill="accent3" w:themeFillTint="7F"/>
      </w:tcPr>
    </w:tblStylePr>
  </w:style>
  <w:style w:type="table" w:styleId="104">
    <w:name w:val="Medium Grid 3 Accent 4"/>
    <w:basedOn w:val="35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BFB1D0" w:themeFill="accent4" w:themeFillTint="7F"/>
      </w:tcPr>
    </w:tblStylePr>
  </w:style>
  <w:style w:type="table" w:styleId="105">
    <w:name w:val="Medium Grid 3 Accent 5"/>
    <w:basedOn w:val="35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0" w:themeFill="accent5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A5D5E2" w:themeFill="accent5" w:themeFillTint="7F"/>
      </w:tcPr>
    </w:tblStylePr>
  </w:style>
  <w:style w:type="table" w:styleId="106">
    <w:name w:val="Medium Grid 3 Accent 6"/>
    <w:basedOn w:val="35"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D1" w:themeFill="accent6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FBCAA2" w:themeFill="accent6" w:themeFillTint="7F"/>
      </w:tcPr>
    </w:tblStylePr>
  </w:style>
  <w:style w:type="table" w:styleId="107">
    <w:name w:val="Dark List"/>
    <w:basedOn w:val="35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108">
    <w:name w:val="Dark List Accent 1"/>
    <w:basedOn w:val="35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243F61" w:themeFill="accent1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366091" w:themeFill="accent1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</w:style>
  <w:style w:type="table" w:styleId="109">
    <w:name w:val="Dark List Accent 2"/>
    <w:basedOn w:val="35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943734" w:themeFill="accent2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</w:style>
  <w:style w:type="table" w:styleId="110">
    <w:name w:val="Dark List Accent 3"/>
    <w:basedOn w:val="35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4E6127" w:themeFill="accent3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111">
    <w:name w:val="Dark List Accent 4"/>
    <w:basedOn w:val="35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3F3051" w:themeFill="accent4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112">
    <w:name w:val="Dark List Accent 5"/>
    <w:basedOn w:val="35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113">
    <w:name w:val="Dark List Accent 6"/>
    <w:basedOn w:val="35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E36C09" w:themeFill="accent6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</w:style>
  <w:style w:type="table" w:styleId="114">
    <w:name w:val="Colorful Shading"/>
    <w:basedOn w:val="35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E5E5" w:themeFill="text1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>
        <w:tblLayout w:type="fixed"/>
      </w:tblPr>
      <w:tcPr>
        <w:shd w:val="clear" w:color="auto" w:fill="999999" w:themeFill="text1" w:themeFillTint="66"/>
      </w:tcPr>
    </w:tblStylePr>
    <w:tblStylePr w:type="band1Horz">
      <w:tblPr>
        <w:tblLayout w:type="fixed"/>
      </w:tblPr>
      <w:tcPr>
        <w:shd w:val="clear" w:color="auto" w:fill="7F7F7F" w:themeFill="text1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15">
    <w:name w:val="Colorful Shading Accent 1"/>
    <w:basedOn w:val="35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4F81BD" w:themeColor="accent1" w:sz="4" w:space="0"/>
        <w:bottom w:val="single" w:color="4F81BD" w:themeColor="accent1" w:sz="4" w:space="0"/>
        <w:right w:val="single" w:color="4F81BD" w:themeColor="accent1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2B4D74" w:themeFill="accent1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2B4D74" w:themeFill="accent1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4D74" w:themeFill="accent1" w:themeFillShade="99"/>
      </w:tcPr>
    </w:tblStylePr>
    <w:tblStylePr w:type="band1Vert">
      <w:tblPr>
        <w:tblLayout w:type="fixed"/>
      </w:tblPr>
      <w:tcPr>
        <w:shd w:val="clear" w:color="auto" w:fill="B8CCE4" w:themeFill="accent1" w:themeFillTint="66"/>
      </w:tcPr>
    </w:tblStylePr>
    <w:tblStylePr w:type="band1Horz">
      <w:tblPr>
        <w:tblLayout w:type="fixed"/>
      </w:tblPr>
      <w:tcPr>
        <w:shd w:val="clear" w:color="auto" w:fill="A7C0DE" w:themeFill="accent1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16">
    <w:name w:val="Colorful Shading Accent 2"/>
    <w:basedOn w:val="35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C0504D" w:themeColor="accent2" w:sz="4" w:space="0"/>
        <w:bottom w:val="single" w:color="C0504D" w:themeColor="accent2" w:sz="4" w:space="0"/>
        <w:right w:val="single" w:color="C0504D" w:themeColor="accent2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>
        <w:tblLayout w:type="fixed"/>
      </w:tblPr>
      <w:tcPr>
        <w:shd w:val="clear" w:color="auto" w:fill="E5B8B7" w:themeFill="accent2" w:themeFillTint="66"/>
      </w:tcPr>
    </w:tblStylePr>
    <w:tblStylePr w:type="band1Horz">
      <w:tblPr>
        <w:tblLayout w:type="fixed"/>
      </w:tblPr>
      <w:tcPr>
        <w:shd w:val="clear" w:color="auto" w:fill="DFA7A6" w:themeFill="accent2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17">
    <w:name w:val="Colorful Shading Accent 3"/>
    <w:basedOn w:val="35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24" w:space="0"/>
        <w:left w:val="single" w:color="9BBB59" w:themeColor="accent3" w:sz="4" w:space="0"/>
        <w:bottom w:val="single" w:color="9BBB59" w:themeColor="accent3" w:sz="4" w:space="0"/>
        <w:right w:val="single" w:color="9BBB59" w:themeColor="accent3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8064A2" w:themeColor="accent4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>
        <w:tblLayout w:type="fixed"/>
      </w:tblPr>
      <w:tcPr>
        <w:shd w:val="clear" w:color="auto" w:fill="D6E3BC" w:themeFill="accent3" w:themeFillTint="66"/>
      </w:tcPr>
    </w:tblStylePr>
    <w:tblStylePr w:type="band1Horz">
      <w:tblPr>
        <w:tblLayout w:type="fixed"/>
      </w:tblPr>
      <w:tcPr>
        <w:shd w:val="clear" w:color="auto" w:fill="CDDDAC" w:themeFill="accent3" w:themeFillTint="7F"/>
      </w:tcPr>
    </w:tblStylePr>
  </w:style>
  <w:style w:type="table" w:styleId="118">
    <w:name w:val="Colorful Shading Accent 4"/>
    <w:basedOn w:val="35"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24" w:space="0"/>
        <w:left w:val="single" w:color="8064A2" w:themeColor="accent4" w:sz="4" w:space="0"/>
        <w:bottom w:val="single" w:color="8064A2" w:themeColor="accent4" w:sz="4" w:space="0"/>
        <w:right w:val="single" w:color="8064A2" w:themeColor="accent4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5" w:themeFill="accent4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9BBB59" w:themeColor="accent3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4C3A62" w:themeFill="accent4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4C3A62" w:themeFill="accent4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A62" w:themeFill="accent4" w:themeFillShade="99"/>
      </w:tcPr>
    </w:tblStylePr>
    <w:tblStylePr w:type="band1Vert">
      <w:tblPr>
        <w:tblLayout w:type="fixed"/>
      </w:tblPr>
      <w:tcPr>
        <w:shd w:val="clear" w:color="auto" w:fill="CCC0D9" w:themeFill="accent4" w:themeFillTint="66"/>
      </w:tcPr>
    </w:tblStylePr>
    <w:tblStylePr w:type="band1Horz">
      <w:tblPr>
        <w:tblLayout w:type="fixed"/>
      </w:tblPr>
      <w:tcPr>
        <w:shd w:val="clear" w:color="auto" w:fill="BFB1D0" w:themeFill="accent4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19">
    <w:name w:val="Colorful Shading Accent 5"/>
    <w:basedOn w:val="35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24" w:space="0"/>
        <w:left w:val="single" w:color="4BACC6" w:themeColor="accent5" w:sz="4" w:space="0"/>
        <w:bottom w:val="single" w:color="4BACC6" w:themeColor="accent5" w:sz="4" w:space="0"/>
        <w:right w:val="single" w:color="4BACC6" w:themeColor="accent5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79646" w:themeColor="accent6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>
        <w:tblLayout w:type="fixed"/>
      </w:tblPr>
      <w:tcPr>
        <w:shd w:val="clear" w:color="auto" w:fill="B6DDE8" w:themeFill="accent5" w:themeFillTint="66"/>
      </w:tcPr>
    </w:tblStylePr>
    <w:tblStylePr w:type="band1Horz">
      <w:tblPr>
        <w:tblLayout w:type="fixed"/>
      </w:tblPr>
      <w:tcPr>
        <w:shd w:val="clear" w:color="auto" w:fill="A5D5E2" w:themeFill="accent5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20">
    <w:name w:val="Colorful Shading Accent 6"/>
    <w:basedOn w:val="35"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24" w:space="0"/>
        <w:left w:val="single" w:color="F79646" w:themeColor="accent6" w:sz="4" w:space="0"/>
        <w:bottom w:val="single" w:color="F79646" w:themeColor="accent6" w:sz="4" w:space="0"/>
        <w:right w:val="single" w:color="F79646" w:themeColor="accent6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4BACC6" w:themeColor="accent5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B65607" w:themeFill="accent6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B65607" w:themeFill="accent6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7" w:themeFill="accent6" w:themeFillShade="99"/>
      </w:tcPr>
    </w:tblStylePr>
    <w:tblStylePr w:type="band1Vert">
      <w:tblPr>
        <w:tblLayout w:type="fixed"/>
      </w:tblPr>
      <w:tcPr>
        <w:shd w:val="clear" w:color="auto" w:fill="FBD4B4" w:themeFill="accent6" w:themeFillTint="66"/>
      </w:tcPr>
    </w:tblStylePr>
    <w:tblStylePr w:type="band1Horz">
      <w:tblPr>
        <w:tblLayout w:type="fixed"/>
      </w:tblPr>
      <w:tcPr>
        <w:shd w:val="clear" w:color="auto" w:fill="FBCAA2" w:themeFill="accent6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21">
    <w:name w:val="Colorful List"/>
    <w:basedOn w:val="35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E5E5" w:themeFill="text1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blPr>
        <w:tblLayout w:type="fixed"/>
      </w:tblPr>
      <w:tcPr>
        <w:shd w:val="clear" w:color="auto" w:fill="CCCCCC" w:themeFill="text1" w:themeFillTint="33"/>
      </w:tcPr>
    </w:tblStylePr>
  </w:style>
  <w:style w:type="table" w:styleId="122">
    <w:name w:val="Colorful List Accent 1"/>
    <w:basedOn w:val="35"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>
        <w:tblLayout w:type="fixed"/>
      </w:tblPr>
      <w:tcPr>
        <w:shd w:val="clear" w:color="auto" w:fill="DBE5F1" w:themeFill="accent1" w:themeFillTint="33"/>
      </w:tcPr>
    </w:tblStylePr>
  </w:style>
  <w:style w:type="table" w:styleId="123">
    <w:name w:val="Colorful List Accent 2"/>
    <w:basedOn w:val="35"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blPr>
        <w:tblLayout w:type="fixed"/>
      </w:tblPr>
      <w:tcPr>
        <w:shd w:val="clear" w:color="auto" w:fill="F2DBDB" w:themeFill="accent2" w:themeFillTint="33"/>
      </w:tcPr>
    </w:tblStylePr>
  </w:style>
  <w:style w:type="table" w:styleId="124">
    <w:name w:val="Colorful List Accent 3"/>
    <w:basedOn w:val="35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664E82" w:themeFill="accent4" w:themeFillShade="CC"/>
      </w:tcPr>
    </w:tblStylePr>
    <w:tblStylePr w:type="lastRow">
      <w:rPr>
        <w:b/>
        <w:bCs/>
        <w:color w:val="664F83" w:themeColor="accent4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>
        <w:tblLayout w:type="fixed"/>
      </w:tblPr>
      <w:tcPr>
        <w:shd w:val="clear" w:color="auto" w:fill="EAF1DD" w:themeFill="accent3" w:themeFillTint="33"/>
      </w:tcPr>
    </w:tblStylePr>
  </w:style>
  <w:style w:type="table" w:styleId="125">
    <w:name w:val="Colorful List Accent 4"/>
    <w:basedOn w:val="35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5" w:themeFill="accent4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7E9C40" w:themeFill="accent3" w:themeFillShade="CC"/>
      </w:tcPr>
    </w:tblStylePr>
    <w:tblStylePr w:type="lastRow">
      <w:rPr>
        <w:b/>
        <w:bCs/>
        <w:color w:val="7E9D40" w:themeColor="accent3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>
        <w:tblLayout w:type="fixed"/>
      </w:tblPr>
      <w:tcPr>
        <w:shd w:val="clear" w:color="auto" w:fill="E5DFEC" w:themeFill="accent4" w:themeFillTint="33"/>
      </w:tcPr>
    </w:tblStylePr>
  </w:style>
  <w:style w:type="table" w:styleId="126">
    <w:name w:val="Colorful List Accent 5"/>
    <w:basedOn w:val="35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F3730A" w:themeFill="accent6" w:themeFillShade="CC"/>
      </w:tcPr>
    </w:tblStylePr>
    <w:tblStylePr w:type="lastRow">
      <w:rPr>
        <w:b/>
        <w:bCs/>
        <w:color w:val="F3740B" w:themeColor="accent6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blPr>
        <w:tblLayout w:type="fixed"/>
      </w:tblPr>
      <w:tcPr>
        <w:shd w:val="clear" w:color="auto" w:fill="DAEEF3" w:themeFill="accent5" w:themeFillTint="33"/>
      </w:tcPr>
    </w:tblStylePr>
  </w:style>
  <w:style w:type="table" w:styleId="127">
    <w:name w:val="Colorful List Accent 6"/>
    <w:basedOn w:val="35"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348DA5" w:themeFill="accent5" w:themeFillShade="CC"/>
      </w:tcPr>
    </w:tblStylePr>
    <w:tblStylePr w:type="lastRow">
      <w:rPr>
        <w:b/>
        <w:bCs/>
        <w:color w:val="358EA6" w:themeColor="accent5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blPr>
        <w:tblLayout w:type="fixed"/>
      </w:tblPr>
      <w:tcPr>
        <w:shd w:val="clear" w:color="auto" w:fill="FDE9D9" w:themeFill="accent6" w:themeFillTint="33"/>
      </w:tcPr>
    </w:tblStylePr>
  </w:style>
  <w:style w:type="table" w:styleId="128">
    <w:name w:val="Colorful Grid"/>
    <w:basedOn w:val="35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>
        <w:tblLayout w:type="fixed"/>
      </w:tblPr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999999" w:themeFill="text1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000000" w:themeFill="text1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000000" w:themeFill="text1" w:themeFillShade="BF"/>
      </w:tcPr>
    </w:tblStylePr>
    <w:tblStylePr w:type="band1Vert">
      <w:tblPr>
        <w:tblLayout w:type="fixed"/>
      </w:tblPr>
      <w:tcPr>
        <w:shd w:val="clear" w:color="auto" w:fill="7F7F7F" w:themeFill="text1" w:themeFillTint="7F"/>
      </w:tcPr>
    </w:tblStylePr>
    <w:tblStylePr w:type="band1Horz">
      <w:tblPr>
        <w:tblLayout w:type="fixed"/>
      </w:tblPr>
      <w:tcPr>
        <w:shd w:val="clear" w:color="auto" w:fill="7F7F7F" w:themeFill="text1" w:themeFillTint="7F"/>
      </w:tcPr>
    </w:tblStylePr>
  </w:style>
  <w:style w:type="table" w:styleId="129">
    <w:name w:val="Colorful Grid Accent 1"/>
    <w:basedOn w:val="35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>
        <w:tblLayout w:type="fixed"/>
      </w:tblPr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B8CCE4" w:themeFill="accent1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366091" w:themeFill="accent1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366091" w:themeFill="accent1" w:themeFillShade="BF"/>
      </w:tcPr>
    </w:tblStylePr>
    <w:tblStylePr w:type="band1Vert">
      <w:tblPr>
        <w:tblLayout w:type="fixed"/>
      </w:tblPr>
      <w:tcPr>
        <w:shd w:val="clear" w:color="auto" w:fill="A7C0DE" w:themeFill="accent1" w:themeFillTint="7F"/>
      </w:tcPr>
    </w:tblStylePr>
    <w:tblStylePr w:type="band1Horz">
      <w:tblPr>
        <w:tblLayout w:type="fixed"/>
      </w:tblPr>
      <w:tcPr>
        <w:shd w:val="clear" w:color="auto" w:fill="A7C0DE" w:themeFill="accent1" w:themeFillTint="7F"/>
      </w:tcPr>
    </w:tblStylePr>
  </w:style>
  <w:style w:type="table" w:styleId="130">
    <w:name w:val="Colorful Grid Accent 2"/>
    <w:basedOn w:val="35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>
        <w:tblLayout w:type="fixed"/>
      </w:tblPr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E5B8B7" w:themeFill="accent2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943734" w:themeFill="accent2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943734" w:themeFill="accent2" w:themeFillShade="BF"/>
      </w:tcPr>
    </w:tblStylePr>
    <w:tblStylePr w:type="band1Vert">
      <w:tblPr>
        <w:tblLayout w:type="fixed"/>
      </w:tblPr>
      <w:tcPr>
        <w:shd w:val="clear" w:color="auto" w:fill="DFA7A6" w:themeFill="accent2" w:themeFillTint="7F"/>
      </w:tcPr>
    </w:tblStylePr>
    <w:tblStylePr w:type="band1Horz">
      <w:tblPr>
        <w:tblLayout w:type="fixed"/>
      </w:tblPr>
      <w:tcPr>
        <w:shd w:val="clear" w:color="auto" w:fill="DFA7A6" w:themeFill="accent2" w:themeFillTint="7F"/>
      </w:tcPr>
    </w:tblStylePr>
  </w:style>
  <w:style w:type="table" w:styleId="131">
    <w:name w:val="Colorful Grid Accent 3"/>
    <w:basedOn w:val="35"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>
        <w:tblLayout w:type="fixed"/>
      </w:tblPr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D6E3BC" w:themeFill="accent3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76923C" w:themeFill="accent3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76923C" w:themeFill="accent3" w:themeFillShade="BF"/>
      </w:tcPr>
    </w:tblStylePr>
    <w:tblStylePr w:type="band1Vert">
      <w:tblPr>
        <w:tblLayout w:type="fixed"/>
      </w:tblPr>
      <w:tcPr>
        <w:shd w:val="clear" w:color="auto" w:fill="CDDDAC" w:themeFill="accent3" w:themeFillTint="7F"/>
      </w:tcPr>
    </w:tblStylePr>
    <w:tblStylePr w:type="band1Horz">
      <w:tblPr>
        <w:tblLayout w:type="fixed"/>
      </w:tblPr>
      <w:tcPr>
        <w:shd w:val="clear" w:color="auto" w:fill="CDDDAC" w:themeFill="accent3" w:themeFillTint="7F"/>
      </w:tcPr>
    </w:tblStylePr>
  </w:style>
  <w:style w:type="table" w:styleId="132">
    <w:name w:val="Colorful Grid Accent 4"/>
    <w:basedOn w:val="35"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>
        <w:tblLayout w:type="fixed"/>
      </w:tblPr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CCC0D9" w:themeFill="accent4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5F497A" w:themeFill="accent4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5F497A" w:themeFill="accent4" w:themeFillShade="BF"/>
      </w:tcPr>
    </w:tblStylePr>
    <w:tblStylePr w:type="band1Vert">
      <w:tblPr>
        <w:tblLayout w:type="fixed"/>
      </w:tblPr>
      <w:tcPr>
        <w:shd w:val="clear" w:color="auto" w:fill="BFB1D0" w:themeFill="accent4" w:themeFillTint="7F"/>
      </w:tcPr>
    </w:tblStylePr>
    <w:tblStylePr w:type="band1Horz">
      <w:tblPr>
        <w:tblLayout w:type="fixed"/>
      </w:tblPr>
      <w:tcPr>
        <w:shd w:val="clear" w:color="auto" w:fill="BFB1D0" w:themeFill="accent4" w:themeFillTint="7F"/>
      </w:tcPr>
    </w:tblStylePr>
  </w:style>
  <w:style w:type="table" w:styleId="133">
    <w:name w:val="Colorful Grid Accent 5"/>
    <w:basedOn w:val="35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>
        <w:tblLayout w:type="fixed"/>
      </w:tblPr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B6DDE8" w:themeFill="accent5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31849B" w:themeFill="accent5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31849B" w:themeFill="accent5" w:themeFillShade="BF"/>
      </w:tcPr>
    </w:tblStylePr>
    <w:tblStylePr w:type="band1Vert">
      <w:tblPr>
        <w:tblLayout w:type="fixed"/>
      </w:tblPr>
      <w:tcPr>
        <w:shd w:val="clear" w:color="auto" w:fill="A5D5E2" w:themeFill="accent5" w:themeFillTint="7F"/>
      </w:tcPr>
    </w:tblStylePr>
    <w:tblStylePr w:type="band1Horz">
      <w:tblPr>
        <w:tblLayout w:type="fixed"/>
      </w:tblPr>
      <w:tcPr>
        <w:shd w:val="clear" w:color="auto" w:fill="A5D5E2" w:themeFill="accent5" w:themeFillTint="7F"/>
      </w:tcPr>
    </w:tblStylePr>
  </w:style>
  <w:style w:type="table" w:styleId="134">
    <w:name w:val="Colorful Grid Accent 6"/>
    <w:basedOn w:val="35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>
        <w:tblLayout w:type="fixed"/>
      </w:tblPr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FBD4B4" w:themeFill="accent6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E36C09" w:themeFill="accent6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E36C09" w:themeFill="accent6" w:themeFillShade="BF"/>
      </w:tcPr>
    </w:tblStylePr>
    <w:tblStylePr w:type="band1Vert">
      <w:tblPr>
        <w:tblLayout w:type="fixed"/>
      </w:tblPr>
      <w:tcPr>
        <w:shd w:val="clear" w:color="auto" w:fill="FBCAA2" w:themeFill="accent6" w:themeFillTint="7F"/>
      </w:tcPr>
    </w:tblStylePr>
    <w:tblStylePr w:type="band1Horz">
      <w:tblPr>
        <w:tblLayout w:type="fixed"/>
      </w:tblPr>
      <w:tcPr>
        <w:shd w:val="clear" w:color="auto" w:fill="FBCAA2" w:themeFill="accent6" w:themeFillTint="7F"/>
      </w:tcPr>
    </w:tblStylePr>
  </w:style>
  <w:style w:type="character" w:customStyle="1" w:styleId="135">
    <w:name w:val="Header Char"/>
    <w:basedOn w:val="32"/>
    <w:link w:val="25"/>
    <w:uiPriority w:val="99"/>
  </w:style>
  <w:style w:type="character" w:customStyle="1" w:styleId="136">
    <w:name w:val="Footer Char"/>
    <w:basedOn w:val="32"/>
    <w:link w:val="24"/>
    <w:uiPriority w:val="99"/>
  </w:style>
  <w:style w:type="paragraph" w:styleId="137">
    <w:name w:val="No Spacing"/>
    <w:qFormat/>
    <w:uiPriority w:val="1"/>
    <w:pPr>
      <w:spacing w:after="0" w:line="240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customStyle="1" w:styleId="138">
    <w:name w:val="Heading 1 Char"/>
    <w:basedOn w:val="32"/>
    <w:link w:val="2"/>
    <w:qFormat/>
    <w:uiPriority w:val="9"/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</w:rPr>
  </w:style>
  <w:style w:type="character" w:customStyle="1" w:styleId="139">
    <w:name w:val="Heading 2 Char"/>
    <w:basedOn w:val="32"/>
    <w:link w:val="3"/>
    <w:qFormat/>
    <w:uiPriority w:val="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  <w14:textFill>
        <w14:solidFill>
          <w14:schemeClr w14:val="accent1"/>
        </w14:solidFill>
      </w14:textFill>
    </w:rPr>
  </w:style>
  <w:style w:type="character" w:customStyle="1" w:styleId="140">
    <w:name w:val="Heading 3 Char"/>
    <w:basedOn w:val="32"/>
    <w:link w:val="4"/>
    <w:qFormat/>
    <w:uiPriority w:val="9"/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41">
    <w:name w:val="Title Char"/>
    <w:basedOn w:val="32"/>
    <w:link w:val="31"/>
    <w:qFormat/>
    <w:uiPriority w:val="10"/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character" w:customStyle="1" w:styleId="142">
    <w:name w:val="Subtitle Char"/>
    <w:basedOn w:val="32"/>
    <w:link w:val="26"/>
    <w:qFormat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paragraph" w:styleId="143">
    <w:name w:val="List Paragraph"/>
    <w:basedOn w:val="1"/>
    <w:qFormat/>
    <w:uiPriority w:val="34"/>
    <w:pPr>
      <w:ind w:left="720"/>
      <w:contextualSpacing/>
    </w:pPr>
  </w:style>
  <w:style w:type="character" w:customStyle="1" w:styleId="144">
    <w:name w:val="Body Text Char"/>
    <w:basedOn w:val="32"/>
    <w:link w:val="19"/>
    <w:qFormat/>
    <w:uiPriority w:val="99"/>
  </w:style>
  <w:style w:type="character" w:customStyle="1" w:styleId="145">
    <w:name w:val="Body Text 2 Char"/>
    <w:basedOn w:val="32"/>
    <w:link w:val="28"/>
    <w:qFormat/>
    <w:uiPriority w:val="99"/>
  </w:style>
  <w:style w:type="character" w:customStyle="1" w:styleId="146">
    <w:name w:val="Body Text 3 Char"/>
    <w:basedOn w:val="32"/>
    <w:link w:val="17"/>
    <w:qFormat/>
    <w:uiPriority w:val="99"/>
    <w:rPr>
      <w:sz w:val="16"/>
      <w:szCs w:val="16"/>
    </w:rPr>
  </w:style>
  <w:style w:type="character" w:customStyle="1" w:styleId="147">
    <w:name w:val="Macro Text Char"/>
    <w:basedOn w:val="32"/>
    <w:link w:val="13"/>
    <w:qFormat/>
    <w:uiPriority w:val="99"/>
    <w:rPr>
      <w:rFonts w:ascii="Courier" w:hAnsi="Courier"/>
      <w:sz w:val="20"/>
      <w:szCs w:val="20"/>
    </w:rPr>
  </w:style>
  <w:style w:type="paragraph" w:styleId="148">
    <w:name w:val="Quote"/>
    <w:basedOn w:val="1"/>
    <w:next w:val="1"/>
    <w:link w:val="149"/>
    <w:qFormat/>
    <w:uiPriority w:val="29"/>
    <w:rPr>
      <w:i/>
      <w:iCs/>
      <w:color w:val="000000" w:themeColor="text1"/>
      <w14:textFill>
        <w14:solidFill>
          <w14:schemeClr w14:val="tx1"/>
        </w14:solidFill>
      </w14:textFill>
    </w:rPr>
  </w:style>
  <w:style w:type="character" w:customStyle="1" w:styleId="149">
    <w:name w:val="Quote Char"/>
    <w:basedOn w:val="32"/>
    <w:link w:val="148"/>
    <w:qFormat/>
    <w:uiPriority w:val="29"/>
    <w:rPr>
      <w:i/>
      <w:iCs/>
      <w:color w:val="000000" w:themeColor="text1"/>
      <w14:textFill>
        <w14:solidFill>
          <w14:schemeClr w14:val="tx1"/>
        </w14:solidFill>
      </w14:textFill>
    </w:rPr>
  </w:style>
  <w:style w:type="character" w:customStyle="1" w:styleId="150">
    <w:name w:val="Heading 4 Char"/>
    <w:basedOn w:val="32"/>
    <w:link w:val="5"/>
    <w:semiHidden/>
    <w:qFormat/>
    <w:uiPriority w:val="9"/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51">
    <w:name w:val="Heading 5 Char"/>
    <w:basedOn w:val="32"/>
    <w:link w:val="6"/>
    <w:semiHidden/>
    <w:qFormat/>
    <w:uiPriority w:val="9"/>
    <w:rPr>
      <w:rFonts w:asciiTheme="majorHAnsi" w:hAnsiTheme="majorHAnsi" w:eastAsiaTheme="majorEastAsia" w:cstheme="majorBidi"/>
      <w:color w:val="254061" w:themeColor="accent1" w:themeShade="80"/>
    </w:rPr>
  </w:style>
  <w:style w:type="character" w:customStyle="1" w:styleId="152">
    <w:name w:val="Heading 6 Char"/>
    <w:basedOn w:val="32"/>
    <w:link w:val="7"/>
    <w:semiHidden/>
    <w:qFormat/>
    <w:uiPriority w:val="9"/>
    <w:rPr>
      <w:rFonts w:asciiTheme="majorHAnsi" w:hAnsiTheme="majorHAnsi" w:eastAsiaTheme="majorEastAsia" w:cstheme="majorBidi"/>
      <w:i/>
      <w:iCs/>
      <w:color w:val="254061" w:themeColor="accent1" w:themeShade="80"/>
    </w:rPr>
  </w:style>
  <w:style w:type="character" w:customStyle="1" w:styleId="153">
    <w:name w:val="Heading 7 Char"/>
    <w:basedOn w:val="32"/>
    <w:link w:val="8"/>
    <w:semiHidden/>
    <w:qFormat/>
    <w:uiPriority w:val="9"/>
    <w:rPr>
      <w:rFonts w:asciiTheme="majorHAnsi" w:hAnsiTheme="majorHAnsi" w:eastAsiaTheme="majorEastAsia" w:cstheme="majorBidi"/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154">
    <w:name w:val="Heading 8 Char"/>
    <w:basedOn w:val="32"/>
    <w:link w:val="9"/>
    <w:semiHidden/>
    <w:qFormat/>
    <w:uiPriority w:val="9"/>
    <w:rPr>
      <w:rFonts w:asciiTheme="majorHAnsi" w:hAnsiTheme="majorHAnsi" w:eastAsiaTheme="majorEastAsia" w:cstheme="majorBidi"/>
      <w:color w:val="4F81BD" w:themeColor="accent1"/>
      <w:sz w:val="20"/>
      <w:szCs w:val="20"/>
      <w14:textFill>
        <w14:solidFill>
          <w14:schemeClr w14:val="accent1"/>
        </w14:solidFill>
      </w14:textFill>
    </w:rPr>
  </w:style>
  <w:style w:type="character" w:customStyle="1" w:styleId="155">
    <w:name w:val="Heading 9 Char"/>
    <w:basedOn w:val="32"/>
    <w:link w:val="10"/>
    <w:semiHidden/>
    <w:qFormat/>
    <w:uiPriority w:val="9"/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156">
    <w:name w:val="Intense Quote"/>
    <w:basedOn w:val="1"/>
    <w:next w:val="1"/>
    <w:link w:val="157"/>
    <w:qFormat/>
    <w:uiPriority w:val="30"/>
    <w:pPr>
      <w:pBdr>
        <w:bottom w:val="single" w:color="4F81BD" w:themeColor="accent1" w:sz="4" w:space="4"/>
      </w:pBdr>
      <w:spacing w:before="200" w:after="280"/>
      <w:ind w:left="936" w:right="936"/>
    </w:pPr>
    <w:rPr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57">
    <w:name w:val="Intense Quote Char"/>
    <w:basedOn w:val="32"/>
    <w:link w:val="156"/>
    <w:qFormat/>
    <w:uiPriority w:val="30"/>
    <w:rPr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58">
    <w:name w:val="Subtle Emphasis"/>
    <w:basedOn w:val="32"/>
    <w:qFormat/>
    <w:uiPriority w:val="19"/>
    <w:rPr>
      <w:i/>
      <w:i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character" w:customStyle="1" w:styleId="159">
    <w:name w:val="Intense Emphasis"/>
    <w:basedOn w:val="32"/>
    <w:qFormat/>
    <w:uiPriority w:val="21"/>
    <w:rPr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60">
    <w:name w:val="Subtle Reference"/>
    <w:basedOn w:val="32"/>
    <w:qFormat/>
    <w:uiPriority w:val="31"/>
    <w:rPr>
      <w:smallCaps/>
      <w:color w:val="C0504D" w:themeColor="accent2"/>
      <w:u w:val="single"/>
      <w14:textFill>
        <w14:solidFill>
          <w14:schemeClr w14:val="accent2"/>
        </w14:solidFill>
      </w14:textFill>
    </w:rPr>
  </w:style>
  <w:style w:type="character" w:customStyle="1" w:styleId="161">
    <w:name w:val="Intense Reference"/>
    <w:basedOn w:val="32"/>
    <w:qFormat/>
    <w:uiPriority w:val="32"/>
    <w:rPr>
      <w:b/>
      <w:bCs/>
      <w:smallCaps/>
      <w:color w:val="C0504D" w:themeColor="accent2"/>
      <w:spacing w:val="5"/>
      <w:u w:val="single"/>
      <w14:textFill>
        <w14:solidFill>
          <w14:schemeClr w14:val="accent2"/>
        </w14:solidFill>
      </w14:textFill>
    </w:rPr>
  </w:style>
  <w:style w:type="character" w:customStyle="1" w:styleId="162">
    <w:name w:val="Book Title"/>
    <w:basedOn w:val="32"/>
    <w:qFormat/>
    <w:uiPriority w:val="33"/>
    <w:rPr>
      <w:b/>
      <w:bCs/>
      <w:smallCaps/>
      <w:spacing w:val="5"/>
    </w:rPr>
  </w:style>
  <w:style w:type="paragraph" w:customStyle="1" w:styleId="163">
    <w:name w:val="TOC Heading"/>
    <w:basedOn w:val="2"/>
    <w:next w:val="1"/>
    <w:semiHidden/>
    <w:unhideWhenUsed/>
    <w:qFormat/>
    <w:uiPriority w:val="39"/>
    <w:pPr>
      <w:outlineLvl w:val="9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2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F278816-EC6F-A645-907D-7F25AECB1D4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415</Words>
  <Characters>483</Characters>
  <Lines>0</Lines>
  <Paragraphs>0</Paragraphs>
  <TotalTime>6</TotalTime>
  <ScaleCrop>false</ScaleCrop>
  <LinksUpToDate>false</LinksUpToDate>
  <CharactersWithSpaces>496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2013-12-23T23:15:00Z</dcterms:created>
  <dc:creator>python-docx</dc:creator>
  <dc:description>generated by python-docx</dc:description>
  <cp:lastModifiedBy>Administrator</cp:lastModifiedBy>
  <dcterms:modified xsi:type="dcterms:W3CDTF">2023-02-19T12:23:25Z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